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2DD41" w14:textId="77777777" w:rsidR="0030683E" w:rsidRDefault="0030683E" w:rsidP="00F12621">
      <w:pPr>
        <w:spacing w:after="0" w:line="240" w:lineRule="atLeast"/>
        <w:jc w:val="right"/>
        <w:rPr>
          <w:rFonts w:eastAsia="Calibri" w:cstheme="minorHAnsi"/>
          <w:b/>
          <w:iCs/>
          <w:color w:val="FF0000"/>
          <w:sz w:val="20"/>
          <w:szCs w:val="20"/>
        </w:rPr>
      </w:pPr>
      <w:bookmarkStart w:id="0" w:name="_Hlk63665929"/>
      <w:bookmarkStart w:id="1" w:name="_Hlk535263506"/>
      <w:r w:rsidRPr="002A2B4A">
        <w:rPr>
          <w:rFonts w:eastAsia="Calibri" w:cstheme="minorHAnsi"/>
          <w:iCs/>
          <w:sz w:val="20"/>
          <w:szCs w:val="20"/>
        </w:rPr>
        <w:t>Załącznik nr 5 do SWZ</w:t>
      </w:r>
    </w:p>
    <w:p w14:paraId="11DEE64D" w14:textId="77777777" w:rsidR="0030683E" w:rsidRDefault="0030683E" w:rsidP="00F12621">
      <w:pPr>
        <w:spacing w:after="0" w:line="240" w:lineRule="atLeast"/>
        <w:jc w:val="center"/>
        <w:rPr>
          <w:rFonts w:eastAsia="Calibri" w:cstheme="minorHAnsi"/>
          <w:b/>
          <w:iCs/>
          <w:color w:val="FF0000"/>
          <w:sz w:val="20"/>
          <w:szCs w:val="20"/>
        </w:rPr>
      </w:pPr>
    </w:p>
    <w:p w14:paraId="2F35C9BA" w14:textId="77777777" w:rsidR="00A957D2" w:rsidRDefault="002A2B4A" w:rsidP="00F12621">
      <w:pPr>
        <w:spacing w:after="0" w:line="240" w:lineRule="atLeast"/>
        <w:jc w:val="center"/>
        <w:rPr>
          <w:rFonts w:eastAsia="Calibri" w:cstheme="minorHAnsi"/>
          <w:b/>
          <w:iCs/>
          <w:color w:val="FF0000"/>
          <w:sz w:val="20"/>
          <w:szCs w:val="20"/>
        </w:rPr>
      </w:pPr>
      <w:r w:rsidRPr="00944FDE">
        <w:rPr>
          <w:rFonts w:eastAsia="Calibri" w:cstheme="minorHAnsi"/>
          <w:b/>
          <w:iCs/>
          <w:color w:val="FF0000"/>
          <w:sz w:val="20"/>
          <w:szCs w:val="20"/>
        </w:rPr>
        <w:t>DO ZŁOŻENIA NA WEZWANIE ZAMAWIAJĄCEGO</w:t>
      </w:r>
    </w:p>
    <w:p w14:paraId="3D88AF6D" w14:textId="77777777" w:rsidR="006D1318" w:rsidRPr="0030683E" w:rsidRDefault="006D1318" w:rsidP="00F12621">
      <w:pPr>
        <w:spacing w:after="0" w:line="240" w:lineRule="atLeast"/>
        <w:jc w:val="center"/>
        <w:rPr>
          <w:rFonts w:eastAsia="Calibri" w:cstheme="minorHAnsi"/>
          <w:b/>
          <w:iCs/>
          <w:color w:val="FF0000"/>
          <w:sz w:val="20"/>
          <w:szCs w:val="20"/>
        </w:rPr>
      </w:pPr>
    </w:p>
    <w:bookmarkEnd w:id="0"/>
    <w:bookmarkEnd w:id="1"/>
    <w:p w14:paraId="3FBEADAF" w14:textId="77777777" w:rsidR="00581308" w:rsidRPr="00BF6C3B" w:rsidRDefault="00581308" w:rsidP="00F12621">
      <w:pPr>
        <w:spacing w:after="120" w:line="240" w:lineRule="atLeast"/>
        <w:rPr>
          <w:rFonts w:cstheme="minorHAnsi"/>
          <w:b/>
          <w:sz w:val="20"/>
          <w:szCs w:val="20"/>
        </w:rPr>
      </w:pPr>
      <w:r w:rsidRPr="00BF6C3B">
        <w:rPr>
          <w:rFonts w:cstheme="minorHAnsi"/>
          <w:b/>
          <w:sz w:val="20"/>
          <w:szCs w:val="20"/>
        </w:rPr>
        <w:t>Wykonawca: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6520"/>
      </w:tblGrid>
      <w:tr w:rsidR="00581308" w:rsidRPr="00BF6C3B" w14:paraId="0D8BBFA0" w14:textId="77777777" w:rsidTr="00581308">
        <w:trPr>
          <w:trHeight w:val="258"/>
        </w:trPr>
        <w:tc>
          <w:tcPr>
            <w:tcW w:w="1980" w:type="dxa"/>
          </w:tcPr>
          <w:p w14:paraId="1119D830" w14:textId="77777777" w:rsidR="00581308" w:rsidRPr="00BF6C3B" w:rsidRDefault="00581308" w:rsidP="00F12621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  <w:r w:rsidRPr="00BF6C3B">
              <w:rPr>
                <w:rFonts w:eastAsia="Calibr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27875319" w14:textId="77777777" w:rsidR="00581308" w:rsidRPr="00BF6C3B" w:rsidRDefault="00581308" w:rsidP="00F12621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581308" w:rsidRPr="00BF6C3B" w14:paraId="7A2B1A65" w14:textId="77777777" w:rsidTr="00581308">
        <w:trPr>
          <w:trHeight w:val="258"/>
        </w:trPr>
        <w:tc>
          <w:tcPr>
            <w:tcW w:w="1980" w:type="dxa"/>
          </w:tcPr>
          <w:p w14:paraId="454312EC" w14:textId="77777777" w:rsidR="00581308" w:rsidRPr="00BF6C3B" w:rsidRDefault="00581308" w:rsidP="00F12621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  <w:r w:rsidRPr="00BF6C3B">
              <w:rPr>
                <w:rFonts w:eastAsia="Calibr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3939D19C" w14:textId="77777777" w:rsidR="00581308" w:rsidRPr="00BF6C3B" w:rsidRDefault="00581308" w:rsidP="00F12621">
            <w:pPr>
              <w:spacing w:line="240" w:lineRule="atLeast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  <w:tr w:rsidR="00581308" w:rsidRPr="00BF6C3B" w14:paraId="63B4658B" w14:textId="77777777" w:rsidTr="00581308">
        <w:trPr>
          <w:trHeight w:val="242"/>
        </w:trPr>
        <w:tc>
          <w:tcPr>
            <w:tcW w:w="1980" w:type="dxa"/>
          </w:tcPr>
          <w:p w14:paraId="62A094E4" w14:textId="77777777" w:rsidR="00581308" w:rsidRPr="00BF6C3B" w:rsidRDefault="00581308" w:rsidP="00F12621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  <w:r w:rsidRPr="00BF6C3B">
              <w:rPr>
                <w:rFonts w:eastAsia="Calibri" w:cstheme="minorHAnsi"/>
                <w:sz w:val="20"/>
                <w:szCs w:val="20"/>
              </w:rPr>
              <w:t>NIP</w:t>
            </w:r>
          </w:p>
        </w:tc>
        <w:tc>
          <w:tcPr>
            <w:tcW w:w="6520" w:type="dxa"/>
          </w:tcPr>
          <w:p w14:paraId="457CE6F0" w14:textId="77777777" w:rsidR="00581308" w:rsidRPr="00BF6C3B" w:rsidRDefault="00581308" w:rsidP="00F12621">
            <w:pPr>
              <w:spacing w:line="240" w:lineRule="atLeast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  <w:tr w:rsidR="00581308" w:rsidRPr="00BF6C3B" w14:paraId="78A4D060" w14:textId="77777777" w:rsidTr="00581308">
        <w:trPr>
          <w:trHeight w:val="242"/>
        </w:trPr>
        <w:tc>
          <w:tcPr>
            <w:tcW w:w="1980" w:type="dxa"/>
          </w:tcPr>
          <w:p w14:paraId="1AA875F7" w14:textId="77777777" w:rsidR="00581308" w:rsidRPr="00BF6C3B" w:rsidRDefault="00581308" w:rsidP="00F12621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  <w:r w:rsidRPr="00BF6C3B">
              <w:rPr>
                <w:rFonts w:eastAsia="Calibri" w:cstheme="minorHAnsi"/>
                <w:sz w:val="20"/>
                <w:szCs w:val="20"/>
              </w:rPr>
              <w:t>REGON</w:t>
            </w:r>
          </w:p>
        </w:tc>
        <w:tc>
          <w:tcPr>
            <w:tcW w:w="6520" w:type="dxa"/>
          </w:tcPr>
          <w:p w14:paraId="4BC250DB" w14:textId="77777777" w:rsidR="00581308" w:rsidRPr="00BF6C3B" w:rsidRDefault="00581308" w:rsidP="00F12621">
            <w:pPr>
              <w:spacing w:line="240" w:lineRule="atLeast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</w:tbl>
    <w:p w14:paraId="65DAE583" w14:textId="77777777" w:rsidR="00F60419" w:rsidRDefault="00F60419" w:rsidP="00F12621">
      <w:pPr>
        <w:spacing w:before="120" w:after="120" w:line="240" w:lineRule="atLeast"/>
        <w:jc w:val="center"/>
        <w:rPr>
          <w:rFonts w:eastAsia="Calibri" w:cstheme="minorHAnsi"/>
          <w:b/>
          <w:bCs/>
          <w:sz w:val="20"/>
          <w:szCs w:val="20"/>
        </w:rPr>
      </w:pPr>
      <w:r>
        <w:rPr>
          <w:rFonts w:eastAsia="Calibri" w:cstheme="minorHAnsi"/>
          <w:b/>
          <w:bCs/>
          <w:sz w:val="20"/>
          <w:szCs w:val="20"/>
        </w:rPr>
        <w:t>Wykaz wykonanych zamówień</w:t>
      </w:r>
    </w:p>
    <w:p w14:paraId="369251BE" w14:textId="77777777" w:rsidR="00F12621" w:rsidRDefault="003B6548" w:rsidP="00F12621">
      <w:pPr>
        <w:spacing w:before="120" w:after="60" w:line="240" w:lineRule="atLeast"/>
        <w:rPr>
          <w:rFonts w:eastAsia="Calibri" w:cstheme="minorHAnsi"/>
          <w:sz w:val="20"/>
          <w:szCs w:val="20"/>
        </w:rPr>
      </w:pPr>
      <w:r w:rsidRPr="00BD5245">
        <w:rPr>
          <w:rFonts w:eastAsia="Calibri" w:cstheme="minorHAnsi"/>
          <w:b/>
          <w:bCs/>
          <w:sz w:val="20"/>
          <w:szCs w:val="20"/>
        </w:rPr>
        <w:t>O</w:t>
      </w:r>
      <w:r w:rsidR="006D1318">
        <w:rPr>
          <w:rFonts w:eastAsia="Calibri" w:cstheme="minorHAnsi"/>
          <w:b/>
          <w:bCs/>
          <w:sz w:val="20"/>
          <w:szCs w:val="20"/>
        </w:rPr>
        <w:t>świadczam</w:t>
      </w:r>
      <w:r w:rsidR="00775F39">
        <w:rPr>
          <w:rFonts w:eastAsia="Calibri" w:cstheme="minorHAnsi"/>
          <w:b/>
          <w:bCs/>
          <w:sz w:val="20"/>
          <w:szCs w:val="20"/>
        </w:rPr>
        <w:t xml:space="preserve">, </w:t>
      </w:r>
      <w:r w:rsidR="00775F39" w:rsidRPr="0030683E">
        <w:rPr>
          <w:rFonts w:eastAsia="Calibri" w:cstheme="minorHAnsi"/>
          <w:bCs/>
          <w:sz w:val="20"/>
          <w:szCs w:val="20"/>
        </w:rPr>
        <w:t xml:space="preserve">że </w:t>
      </w:r>
      <w:r w:rsidR="002A2B4A" w:rsidRPr="0030683E">
        <w:rPr>
          <w:rFonts w:eastAsia="Calibri" w:cstheme="minorHAnsi"/>
          <w:sz w:val="20"/>
          <w:szCs w:val="20"/>
        </w:rPr>
        <w:t>w</w:t>
      </w:r>
      <w:r w:rsidR="00650CFD" w:rsidRPr="00650CFD">
        <w:rPr>
          <w:rFonts w:eastAsia="Calibri" w:cstheme="minorHAnsi"/>
          <w:sz w:val="20"/>
          <w:szCs w:val="20"/>
        </w:rPr>
        <w:t xml:space="preserve"> celu potwierdzenia spełniania warunku udziału w postępowaniu pn.:</w:t>
      </w:r>
      <w:r w:rsidR="0015052C">
        <w:rPr>
          <w:rFonts w:eastAsia="Calibri" w:cstheme="minorHAnsi"/>
          <w:sz w:val="20"/>
          <w:szCs w:val="20"/>
        </w:rPr>
        <w:t xml:space="preserve"> </w:t>
      </w:r>
    </w:p>
    <w:p w14:paraId="3C5C0D1C" w14:textId="4D8D6654" w:rsidR="006D1318" w:rsidRPr="00F12621" w:rsidRDefault="00F12621" w:rsidP="005C2AD4">
      <w:pPr>
        <w:spacing w:before="120" w:after="120" w:line="240" w:lineRule="atLeast"/>
        <w:jc w:val="center"/>
        <w:rPr>
          <w:rFonts w:eastAsia="Calibri" w:cstheme="minorHAnsi"/>
          <w:sz w:val="20"/>
          <w:szCs w:val="20"/>
        </w:rPr>
      </w:pPr>
      <w:r w:rsidRPr="00F12621">
        <w:rPr>
          <w:rFonts w:eastAsia="Calibri" w:cstheme="minorHAnsi"/>
          <w:b/>
          <w:sz w:val="20"/>
          <w:szCs w:val="20"/>
        </w:rPr>
        <w:t>„Przebudowa bocznego odcinka ulicy Graniczne</w:t>
      </w:r>
      <w:r w:rsidR="001346B5">
        <w:rPr>
          <w:rFonts w:eastAsia="Calibri" w:cstheme="minorHAnsi"/>
          <w:b/>
          <w:sz w:val="20"/>
          <w:szCs w:val="20"/>
        </w:rPr>
        <w:t>j</w:t>
      </w:r>
      <w:r>
        <w:rPr>
          <w:rFonts w:eastAsia="Calibri" w:cstheme="minorHAnsi"/>
          <w:b/>
          <w:sz w:val="20"/>
          <w:szCs w:val="20"/>
        </w:rPr>
        <w:t xml:space="preserve"> </w:t>
      </w:r>
      <w:r w:rsidRPr="00F12621">
        <w:rPr>
          <w:rFonts w:eastAsia="Calibri" w:cstheme="minorHAnsi"/>
          <w:b/>
          <w:sz w:val="20"/>
          <w:szCs w:val="20"/>
        </w:rPr>
        <w:t>w Zarzeczu”</w:t>
      </w:r>
    </w:p>
    <w:p w14:paraId="3651A451" w14:textId="77777777" w:rsidR="005C2AD4" w:rsidRDefault="006D1318" w:rsidP="005C2AD4">
      <w:pPr>
        <w:autoSpaceDE w:val="0"/>
        <w:autoSpaceDN w:val="0"/>
        <w:adjustRightInd w:val="0"/>
        <w:spacing w:after="120" w:line="240" w:lineRule="atLeast"/>
        <w:rPr>
          <w:rFonts w:eastAsia="Calibri" w:cstheme="minorHAnsi"/>
          <w:sz w:val="20"/>
          <w:szCs w:val="20"/>
        </w:rPr>
      </w:pPr>
      <w:r w:rsidRPr="006D1318">
        <w:rPr>
          <w:rFonts w:eastAsia="Calibri" w:cstheme="minorHAnsi"/>
          <w:sz w:val="20"/>
          <w:szCs w:val="20"/>
        </w:rPr>
        <w:t>prowadzonego przez Gminę Chybie</w:t>
      </w:r>
    </w:p>
    <w:p w14:paraId="034228A6" w14:textId="3AADF113" w:rsidR="00851D6E" w:rsidRPr="00596C65" w:rsidRDefault="00596C65" w:rsidP="005C2AD4">
      <w:pPr>
        <w:autoSpaceDE w:val="0"/>
        <w:autoSpaceDN w:val="0"/>
        <w:adjustRightInd w:val="0"/>
        <w:spacing w:after="120" w:line="240" w:lineRule="atLeast"/>
        <w:jc w:val="center"/>
        <w:rPr>
          <w:rFonts w:eastAsia="Calibri" w:cstheme="minorHAnsi"/>
          <w:sz w:val="20"/>
          <w:szCs w:val="20"/>
        </w:rPr>
      </w:pPr>
      <w:r w:rsidRPr="00596C65">
        <w:rPr>
          <w:rFonts w:eastAsia="Calibri" w:cstheme="minorHAnsi"/>
          <w:sz w:val="20"/>
          <w:szCs w:val="20"/>
        </w:rPr>
        <w:t>wykona</w:t>
      </w:r>
      <w:r w:rsidR="006A5D54">
        <w:rPr>
          <w:rFonts w:eastAsia="Calibri" w:cstheme="minorHAnsi"/>
          <w:sz w:val="20"/>
          <w:szCs w:val="20"/>
        </w:rPr>
        <w:t>łem</w:t>
      </w:r>
      <w:r w:rsidR="006D1318">
        <w:rPr>
          <w:rFonts w:eastAsia="Calibri" w:cstheme="minorHAnsi"/>
          <w:sz w:val="20"/>
          <w:szCs w:val="20"/>
        </w:rPr>
        <w:t xml:space="preserve"> należycie</w:t>
      </w:r>
      <w:r w:rsidR="00FB7694">
        <w:rPr>
          <w:rFonts w:eastAsia="Calibri" w:cstheme="minorHAnsi"/>
          <w:sz w:val="20"/>
          <w:szCs w:val="20"/>
        </w:rPr>
        <w:t>,</w:t>
      </w:r>
      <w:r w:rsidRPr="00596C65">
        <w:rPr>
          <w:rFonts w:eastAsia="Calibri" w:cstheme="minorHAnsi"/>
          <w:sz w:val="20"/>
          <w:szCs w:val="20"/>
        </w:rPr>
        <w:t xml:space="preserve"> w okresie ostatnich </w:t>
      </w:r>
      <w:r w:rsidR="00775F39">
        <w:rPr>
          <w:rFonts w:eastAsia="Calibri" w:cstheme="minorHAnsi"/>
          <w:sz w:val="20"/>
          <w:szCs w:val="20"/>
        </w:rPr>
        <w:t>pięciu</w:t>
      </w:r>
      <w:r w:rsidRPr="0047179D">
        <w:rPr>
          <w:rFonts w:eastAsia="Calibri" w:cstheme="minorHAnsi"/>
          <w:sz w:val="20"/>
          <w:szCs w:val="20"/>
        </w:rPr>
        <w:t xml:space="preserve"> lat przed upływem terminu składania ofert</w:t>
      </w:r>
      <w:r w:rsidR="004D518F">
        <w:rPr>
          <w:rFonts w:eastAsia="Calibri" w:cstheme="minorHAnsi"/>
          <w:sz w:val="20"/>
          <w:szCs w:val="20"/>
        </w:rPr>
        <w:t>,</w:t>
      </w:r>
      <w:r w:rsidRPr="0047179D">
        <w:rPr>
          <w:rFonts w:eastAsia="Calibri" w:cstheme="minorHAnsi"/>
          <w:sz w:val="20"/>
          <w:szCs w:val="20"/>
        </w:rPr>
        <w:t xml:space="preserve"> </w:t>
      </w:r>
      <w:r w:rsidR="004D518F">
        <w:rPr>
          <w:rFonts w:eastAsia="Calibri" w:cstheme="minorHAnsi"/>
          <w:sz w:val="20"/>
          <w:szCs w:val="20"/>
        </w:rPr>
        <w:br/>
      </w:r>
      <w:r w:rsidR="006D1318">
        <w:rPr>
          <w:rFonts w:eastAsia="Calibri" w:cstheme="minorHAnsi"/>
          <w:sz w:val="20"/>
          <w:szCs w:val="20"/>
        </w:rPr>
        <w:t xml:space="preserve">co najmniej 2 </w:t>
      </w:r>
      <w:r w:rsidR="0047179D">
        <w:rPr>
          <w:rFonts w:eastAsia="Calibri" w:cstheme="minorHAnsi"/>
          <w:sz w:val="20"/>
          <w:szCs w:val="20"/>
        </w:rPr>
        <w:t>zamówienia</w:t>
      </w:r>
      <w:r w:rsidR="00483356">
        <w:rPr>
          <w:rFonts w:eastAsia="Calibri" w:cstheme="minorHAnsi"/>
          <w:sz w:val="20"/>
          <w:szCs w:val="20"/>
        </w:rPr>
        <w:t>,</w:t>
      </w:r>
      <w:r w:rsidR="006D1318">
        <w:rPr>
          <w:rFonts w:eastAsia="Calibri" w:cstheme="minorHAnsi"/>
          <w:sz w:val="20"/>
          <w:szCs w:val="20"/>
        </w:rPr>
        <w:t xml:space="preserve"> obejmujące roboty budowlane związane z budową/ przebudową drogi/ parkingu, o wartości min. 150</w:t>
      </w:r>
      <w:r w:rsidR="00141C33">
        <w:rPr>
          <w:rFonts w:eastAsia="Calibri" w:cstheme="minorHAnsi"/>
          <w:sz w:val="20"/>
          <w:szCs w:val="20"/>
        </w:rPr>
        <w:t> </w:t>
      </w:r>
      <w:r w:rsidR="006D1318">
        <w:rPr>
          <w:rFonts w:eastAsia="Calibri" w:cstheme="minorHAnsi"/>
          <w:sz w:val="20"/>
          <w:szCs w:val="20"/>
        </w:rPr>
        <w:t>000 zł każde</w:t>
      </w:r>
      <w:r w:rsidRPr="0047179D">
        <w:rPr>
          <w:rFonts w:eastAsia="Calibri" w:cstheme="minorHAnsi"/>
          <w:sz w:val="20"/>
          <w:szCs w:val="20"/>
        </w:rPr>
        <w:t>:</w:t>
      </w:r>
    </w:p>
    <w:p w14:paraId="1C1E0F32" w14:textId="77777777" w:rsidR="00650CFD" w:rsidRPr="00BD5245" w:rsidRDefault="00650CFD" w:rsidP="00F12621">
      <w:pPr>
        <w:spacing w:after="0" w:line="240" w:lineRule="atLeast"/>
        <w:jc w:val="both"/>
        <w:rPr>
          <w:rFonts w:eastAsia="Calibri" w:cstheme="minorHAnsi"/>
          <w:sz w:val="20"/>
          <w:szCs w:val="20"/>
        </w:rPr>
      </w:pPr>
    </w:p>
    <w:tbl>
      <w:tblPr>
        <w:tblW w:w="8553" w:type="dxa"/>
        <w:tblCellSpacing w:w="0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57"/>
        <w:gridCol w:w="2568"/>
        <w:gridCol w:w="1418"/>
        <w:gridCol w:w="708"/>
        <w:gridCol w:w="709"/>
        <w:gridCol w:w="2693"/>
      </w:tblGrid>
      <w:tr w:rsidR="00141C33" w:rsidRPr="00BD5245" w14:paraId="6DD67283" w14:textId="77777777" w:rsidTr="00CC12C8">
        <w:trPr>
          <w:trHeight w:val="1397"/>
          <w:tblCellSpacing w:w="0" w:type="dxa"/>
        </w:trPr>
        <w:tc>
          <w:tcPr>
            <w:tcW w:w="457" w:type="dxa"/>
            <w:vMerge w:val="restart"/>
          </w:tcPr>
          <w:p w14:paraId="4839AF0F" w14:textId="77777777" w:rsidR="00141C33" w:rsidRPr="00141C33" w:rsidRDefault="00141C33" w:rsidP="00F12621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  <w:r w:rsidRPr="00141C33">
              <w:rPr>
                <w:rFonts w:eastAsia="Calibri" w:cstheme="minorHAnsi"/>
                <w:sz w:val="20"/>
                <w:szCs w:val="20"/>
              </w:rPr>
              <w:t>Lp.</w:t>
            </w:r>
          </w:p>
        </w:tc>
        <w:tc>
          <w:tcPr>
            <w:tcW w:w="2568" w:type="dxa"/>
            <w:vMerge w:val="restart"/>
          </w:tcPr>
          <w:p w14:paraId="67FD9E46" w14:textId="77777777" w:rsidR="00141C33" w:rsidRPr="00141C33" w:rsidRDefault="00141C33" w:rsidP="00F12621">
            <w:pPr>
              <w:spacing w:line="24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141C33">
              <w:rPr>
                <w:rFonts w:eastAsia="Calibri" w:cstheme="minorHAnsi"/>
                <w:sz w:val="20"/>
                <w:szCs w:val="20"/>
              </w:rPr>
              <w:t>Nazwa lub opis wykonanych zamówień</w:t>
            </w:r>
            <w:r w:rsidRPr="00141C33">
              <w:rPr>
                <w:rFonts w:eastAsia="Calibri" w:cstheme="minorHAnsi"/>
                <w:sz w:val="20"/>
                <w:szCs w:val="20"/>
              </w:rPr>
              <w:br/>
              <w:t>(określić w sposób umożliwiający ocenę spełnienia warunku)</w:t>
            </w:r>
          </w:p>
        </w:tc>
        <w:tc>
          <w:tcPr>
            <w:tcW w:w="1418" w:type="dxa"/>
            <w:vMerge w:val="restart"/>
          </w:tcPr>
          <w:p w14:paraId="07ADDCBE" w14:textId="77777777" w:rsidR="00141C33" w:rsidRDefault="00141C33" w:rsidP="00F12621">
            <w:pPr>
              <w:spacing w:after="0" w:line="24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141C33">
              <w:rPr>
                <w:rFonts w:eastAsia="Calibri" w:cstheme="minorHAnsi"/>
                <w:sz w:val="20"/>
                <w:szCs w:val="20"/>
              </w:rPr>
              <w:t>Wartość</w:t>
            </w:r>
            <w:r>
              <w:rPr>
                <w:rFonts w:eastAsia="Calibri" w:cstheme="minorHAnsi"/>
                <w:sz w:val="20"/>
                <w:szCs w:val="20"/>
              </w:rPr>
              <w:t xml:space="preserve"> prac wynikających </w:t>
            </w:r>
          </w:p>
          <w:p w14:paraId="33FA1B6C" w14:textId="77777777" w:rsidR="00141C33" w:rsidRPr="00141C33" w:rsidRDefault="00141C33" w:rsidP="00F12621">
            <w:pPr>
              <w:spacing w:after="0" w:line="24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z  </w:t>
            </w:r>
          </w:p>
          <w:p w14:paraId="1CFAD321" w14:textId="77777777" w:rsidR="00141C33" w:rsidRPr="00141C33" w:rsidRDefault="00141C33" w:rsidP="00F12621">
            <w:pPr>
              <w:spacing w:after="0" w:line="24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141C33">
              <w:rPr>
                <w:rFonts w:eastAsia="Calibri" w:cstheme="minorHAnsi"/>
                <w:sz w:val="20"/>
                <w:szCs w:val="20"/>
              </w:rPr>
              <w:t>zamówienia</w:t>
            </w:r>
          </w:p>
          <w:p w14:paraId="5D826B1C" w14:textId="77777777" w:rsidR="00141C33" w:rsidRPr="00141C33" w:rsidRDefault="00141C33" w:rsidP="00F12621">
            <w:pPr>
              <w:spacing w:after="0" w:line="24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141C33">
              <w:rPr>
                <w:rFonts w:eastAsia="Calibri" w:cstheme="minorHAnsi"/>
                <w:sz w:val="20"/>
                <w:szCs w:val="20"/>
              </w:rPr>
              <w:t>(w zł brutto)</w:t>
            </w:r>
          </w:p>
          <w:p w14:paraId="6F53EE01" w14:textId="77777777" w:rsidR="00141C33" w:rsidRPr="00141C33" w:rsidRDefault="00141C33" w:rsidP="00F12621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14:paraId="01DE9E98" w14:textId="77777777" w:rsidR="00141C33" w:rsidRPr="00141C33" w:rsidRDefault="00141C33" w:rsidP="00F12621">
            <w:pPr>
              <w:spacing w:line="24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141C33">
              <w:rPr>
                <w:rFonts w:eastAsia="Calibri" w:cstheme="minorHAnsi"/>
                <w:sz w:val="20"/>
                <w:szCs w:val="20"/>
              </w:rPr>
              <w:t>Data wykonania zamówienia</w:t>
            </w:r>
          </w:p>
        </w:tc>
        <w:tc>
          <w:tcPr>
            <w:tcW w:w="2693" w:type="dxa"/>
          </w:tcPr>
          <w:p w14:paraId="5476D501" w14:textId="77777777" w:rsidR="00141C33" w:rsidRPr="00141C33" w:rsidRDefault="00141C33" w:rsidP="00F12621">
            <w:pPr>
              <w:spacing w:line="24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141C33">
              <w:rPr>
                <w:rFonts w:eastAsia="Calibri" w:cstheme="minorHAnsi"/>
                <w:sz w:val="20"/>
                <w:szCs w:val="20"/>
              </w:rPr>
              <w:t xml:space="preserve">Odbiorca (podmiot), </w:t>
            </w:r>
            <w:r w:rsidR="00CC12C8">
              <w:rPr>
                <w:rFonts w:eastAsia="Calibri" w:cstheme="minorHAnsi"/>
                <w:sz w:val="20"/>
                <w:szCs w:val="20"/>
              </w:rPr>
              <w:br/>
            </w:r>
            <w:r w:rsidRPr="00141C33">
              <w:rPr>
                <w:rFonts w:eastAsia="Calibri" w:cstheme="minorHAnsi"/>
                <w:sz w:val="20"/>
                <w:szCs w:val="20"/>
              </w:rPr>
              <w:t>na rzecz którego zamówienia zostały wykonane</w:t>
            </w:r>
            <w:r w:rsidR="00CC12C8">
              <w:rPr>
                <w:rFonts w:eastAsia="Calibri" w:cstheme="minorHAnsi"/>
                <w:sz w:val="20"/>
                <w:szCs w:val="20"/>
              </w:rPr>
              <w:br/>
            </w:r>
            <w:r w:rsidRPr="00141C33">
              <w:rPr>
                <w:rFonts w:eastAsia="Calibri" w:cstheme="minorHAnsi"/>
                <w:sz w:val="20"/>
                <w:szCs w:val="20"/>
              </w:rPr>
              <w:t>(dane adresowe)</w:t>
            </w:r>
          </w:p>
        </w:tc>
      </w:tr>
      <w:tr w:rsidR="00141C33" w:rsidRPr="00BD5245" w14:paraId="478CAB54" w14:textId="77777777" w:rsidTr="00141C33">
        <w:trPr>
          <w:trHeight w:val="635"/>
          <w:tblCellSpacing w:w="0" w:type="dxa"/>
        </w:trPr>
        <w:tc>
          <w:tcPr>
            <w:tcW w:w="457" w:type="dxa"/>
            <w:vMerge/>
          </w:tcPr>
          <w:p w14:paraId="56F3F2B1" w14:textId="77777777" w:rsidR="00141C33" w:rsidRPr="00141C33" w:rsidRDefault="00141C33" w:rsidP="00F12621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568" w:type="dxa"/>
            <w:vMerge/>
          </w:tcPr>
          <w:p w14:paraId="67B247BD" w14:textId="77777777" w:rsidR="00141C33" w:rsidRPr="00141C33" w:rsidRDefault="00141C33" w:rsidP="00F12621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D771CE4" w14:textId="77777777" w:rsidR="00141C33" w:rsidRPr="00141C33" w:rsidRDefault="00141C33" w:rsidP="00F12621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708" w:type="dxa"/>
          </w:tcPr>
          <w:p w14:paraId="1D9C1AA4" w14:textId="77777777" w:rsidR="00141C33" w:rsidRPr="00141C33" w:rsidRDefault="00141C33" w:rsidP="00F12621">
            <w:pPr>
              <w:spacing w:line="24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141C33">
              <w:rPr>
                <w:rFonts w:eastAsia="Calibri" w:cstheme="minorHAnsi"/>
                <w:sz w:val="20"/>
                <w:szCs w:val="20"/>
              </w:rPr>
              <w:t xml:space="preserve">od </w:t>
            </w:r>
            <w:r w:rsidRPr="00141C33">
              <w:rPr>
                <w:rFonts w:eastAsia="Calibri" w:cstheme="minorHAnsi"/>
                <w:sz w:val="20"/>
                <w:szCs w:val="20"/>
              </w:rPr>
              <w:br/>
              <w:t>(data)</w:t>
            </w:r>
          </w:p>
        </w:tc>
        <w:tc>
          <w:tcPr>
            <w:tcW w:w="709" w:type="dxa"/>
          </w:tcPr>
          <w:p w14:paraId="08B6C7D2" w14:textId="77777777" w:rsidR="00141C33" w:rsidRPr="00141C33" w:rsidRDefault="00141C33" w:rsidP="00F12621">
            <w:pPr>
              <w:spacing w:line="24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141C33">
              <w:rPr>
                <w:rFonts w:eastAsia="Calibri" w:cstheme="minorHAnsi"/>
                <w:sz w:val="20"/>
                <w:szCs w:val="20"/>
              </w:rPr>
              <w:t>do</w:t>
            </w:r>
            <w:r w:rsidRPr="00141C33">
              <w:rPr>
                <w:rFonts w:eastAsia="Calibri" w:cstheme="minorHAnsi"/>
                <w:sz w:val="20"/>
                <w:szCs w:val="20"/>
              </w:rPr>
              <w:br/>
              <w:t>(data)</w:t>
            </w:r>
          </w:p>
        </w:tc>
        <w:tc>
          <w:tcPr>
            <w:tcW w:w="2693" w:type="dxa"/>
            <w:vAlign w:val="center"/>
          </w:tcPr>
          <w:p w14:paraId="671C6647" w14:textId="77777777" w:rsidR="00141C33" w:rsidRPr="00141C33" w:rsidRDefault="00141C33" w:rsidP="00F12621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141C33" w:rsidRPr="00BD5245" w14:paraId="61783A1D" w14:textId="77777777" w:rsidTr="00141C33">
        <w:trPr>
          <w:trHeight w:val="426"/>
          <w:tblCellSpacing w:w="0" w:type="dxa"/>
        </w:trPr>
        <w:tc>
          <w:tcPr>
            <w:tcW w:w="457" w:type="dxa"/>
          </w:tcPr>
          <w:p w14:paraId="7A9580D1" w14:textId="77777777" w:rsidR="00141C33" w:rsidRPr="00141C33" w:rsidRDefault="00141C33" w:rsidP="00F12621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  <w:r w:rsidRPr="00141C33">
              <w:rPr>
                <w:rFonts w:eastAsia="Calibri" w:cstheme="minorHAnsi"/>
                <w:sz w:val="20"/>
                <w:szCs w:val="20"/>
              </w:rPr>
              <w:t>1.</w:t>
            </w:r>
          </w:p>
        </w:tc>
        <w:tc>
          <w:tcPr>
            <w:tcW w:w="2568" w:type="dxa"/>
          </w:tcPr>
          <w:p w14:paraId="547BC0D2" w14:textId="77777777" w:rsidR="00141C33" w:rsidRPr="00141C33" w:rsidRDefault="00141C33" w:rsidP="00F12621">
            <w:pPr>
              <w:spacing w:line="24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AA10B89" w14:textId="77777777" w:rsidR="00141C33" w:rsidRPr="00141C33" w:rsidRDefault="00141C33" w:rsidP="00F12621">
            <w:pPr>
              <w:spacing w:line="24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708" w:type="dxa"/>
          </w:tcPr>
          <w:p w14:paraId="7F44590A" w14:textId="77777777" w:rsidR="00141C33" w:rsidRPr="00141C33" w:rsidRDefault="00141C33" w:rsidP="00F12621">
            <w:pPr>
              <w:spacing w:line="24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709" w:type="dxa"/>
          </w:tcPr>
          <w:p w14:paraId="7C18BF67" w14:textId="77777777" w:rsidR="00141C33" w:rsidRPr="00141C33" w:rsidRDefault="00141C33" w:rsidP="00F12621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C73CC7A" w14:textId="77777777" w:rsidR="00141C33" w:rsidRPr="00141C33" w:rsidRDefault="00141C33" w:rsidP="00F12621">
            <w:pPr>
              <w:spacing w:line="24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141C33" w:rsidRPr="00BD5245" w14:paraId="442D73EC" w14:textId="77777777" w:rsidTr="00141C33">
        <w:trPr>
          <w:trHeight w:val="426"/>
          <w:tblCellSpacing w:w="0" w:type="dxa"/>
        </w:trPr>
        <w:tc>
          <w:tcPr>
            <w:tcW w:w="457" w:type="dxa"/>
          </w:tcPr>
          <w:p w14:paraId="5C5A438C" w14:textId="77777777" w:rsidR="00141C33" w:rsidRPr="00141C33" w:rsidRDefault="00141C33" w:rsidP="00F12621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  <w:r w:rsidRPr="00141C33">
              <w:rPr>
                <w:rFonts w:eastAsia="Calibri" w:cstheme="minorHAnsi"/>
                <w:sz w:val="20"/>
                <w:szCs w:val="20"/>
              </w:rPr>
              <w:t>2.</w:t>
            </w:r>
          </w:p>
        </w:tc>
        <w:tc>
          <w:tcPr>
            <w:tcW w:w="2568" w:type="dxa"/>
          </w:tcPr>
          <w:p w14:paraId="0DDE49F9" w14:textId="77777777" w:rsidR="00141C33" w:rsidRPr="00141C33" w:rsidRDefault="00141C33" w:rsidP="00F12621">
            <w:pPr>
              <w:spacing w:line="24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3C88F74" w14:textId="77777777" w:rsidR="00141C33" w:rsidRPr="00141C33" w:rsidRDefault="00141C33" w:rsidP="00F12621">
            <w:pPr>
              <w:spacing w:line="24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708" w:type="dxa"/>
          </w:tcPr>
          <w:p w14:paraId="60341F3E" w14:textId="77777777" w:rsidR="00141C33" w:rsidRPr="00141C33" w:rsidRDefault="00141C33" w:rsidP="00F12621">
            <w:pPr>
              <w:spacing w:line="24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709" w:type="dxa"/>
          </w:tcPr>
          <w:p w14:paraId="4A9F8003" w14:textId="77777777" w:rsidR="00141C33" w:rsidRPr="00141C33" w:rsidRDefault="00141C33" w:rsidP="00F12621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3FEE1E8" w14:textId="77777777" w:rsidR="00141C33" w:rsidRPr="00141C33" w:rsidRDefault="00141C33" w:rsidP="00F12621">
            <w:pPr>
              <w:spacing w:line="24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</w:tr>
    </w:tbl>
    <w:p w14:paraId="05E2E507" w14:textId="7A93E10B" w:rsidR="00A4681F" w:rsidRPr="00BD5245" w:rsidRDefault="003B6548" w:rsidP="00F12621">
      <w:pPr>
        <w:spacing w:before="240" w:after="0" w:line="240" w:lineRule="atLeast"/>
        <w:jc w:val="both"/>
        <w:rPr>
          <w:rFonts w:eastAsia="Calibri" w:cstheme="minorHAnsi"/>
          <w:sz w:val="20"/>
          <w:szCs w:val="20"/>
        </w:rPr>
      </w:pPr>
      <w:r w:rsidRPr="00483356">
        <w:rPr>
          <w:rFonts w:eastAsia="Calibri" w:cstheme="minorHAnsi"/>
          <w:b/>
          <w:sz w:val="20"/>
          <w:szCs w:val="20"/>
        </w:rPr>
        <w:t xml:space="preserve">W załączeniu </w:t>
      </w:r>
      <w:r w:rsidR="00650CFD" w:rsidRPr="00483356">
        <w:rPr>
          <w:rFonts w:eastAsia="Calibri" w:cstheme="minorHAnsi"/>
          <w:b/>
          <w:sz w:val="20"/>
          <w:szCs w:val="20"/>
        </w:rPr>
        <w:t xml:space="preserve">dostarczam </w:t>
      </w:r>
      <w:r w:rsidR="00A4681F" w:rsidRPr="00483356">
        <w:rPr>
          <w:rFonts w:eastAsia="Calibri" w:cstheme="minorHAnsi"/>
          <w:b/>
          <w:sz w:val="20"/>
          <w:szCs w:val="20"/>
        </w:rPr>
        <w:t>dowody</w:t>
      </w:r>
      <w:r w:rsidR="00A4681F" w:rsidRPr="00BD5245">
        <w:rPr>
          <w:rFonts w:eastAsia="Calibri" w:cstheme="minorHAnsi"/>
          <w:sz w:val="20"/>
          <w:szCs w:val="20"/>
        </w:rPr>
        <w:t xml:space="preserve"> określające czy </w:t>
      </w:r>
      <w:r w:rsidR="007C6351">
        <w:rPr>
          <w:rFonts w:eastAsia="Calibri" w:cstheme="minorHAnsi"/>
          <w:sz w:val="20"/>
          <w:szCs w:val="20"/>
        </w:rPr>
        <w:t>te zamówienia</w:t>
      </w:r>
      <w:r w:rsidR="00A4681F" w:rsidRPr="00BD5245">
        <w:rPr>
          <w:rFonts w:eastAsia="Calibri" w:cstheme="minorHAnsi"/>
          <w:sz w:val="20"/>
          <w:szCs w:val="20"/>
        </w:rPr>
        <w:t xml:space="preserve"> zostały wykonane należycie, przy czym dowodami, o których mowa, są referencje bądź inne dokumenty sporządzone przez podmiot, na rzecz którego </w:t>
      </w:r>
      <w:r w:rsidR="007C6351">
        <w:rPr>
          <w:rFonts w:eastAsia="Calibri" w:cstheme="minorHAnsi"/>
          <w:sz w:val="20"/>
          <w:szCs w:val="20"/>
        </w:rPr>
        <w:t>zamówienia</w:t>
      </w:r>
      <w:r w:rsidR="00A4681F" w:rsidRPr="00BD5245">
        <w:rPr>
          <w:rFonts w:eastAsia="Calibri" w:cstheme="minorHAnsi"/>
          <w:sz w:val="20"/>
          <w:szCs w:val="20"/>
        </w:rPr>
        <w:t xml:space="preserve"> zostały wykonane, a jeżeli Wykonawca z przyczyn niezależnych od niego nie jest </w:t>
      </w:r>
      <w:r w:rsidR="00CC12C8">
        <w:rPr>
          <w:rFonts w:eastAsia="Calibri" w:cstheme="minorHAnsi"/>
          <w:sz w:val="20"/>
          <w:szCs w:val="20"/>
        </w:rPr>
        <w:br/>
      </w:r>
      <w:r w:rsidR="00A4681F" w:rsidRPr="00BD5245">
        <w:rPr>
          <w:rFonts w:eastAsia="Calibri" w:cstheme="minorHAnsi"/>
          <w:sz w:val="20"/>
          <w:szCs w:val="20"/>
        </w:rPr>
        <w:t>w stanie uzyskać tych dokumentów – inne odpowiednie dokumenty</w:t>
      </w:r>
      <w:r w:rsidR="00CC12C8">
        <w:rPr>
          <w:rFonts w:eastAsia="Calibri" w:cstheme="minorHAnsi"/>
          <w:sz w:val="20"/>
          <w:szCs w:val="20"/>
        </w:rPr>
        <w:t>.</w:t>
      </w:r>
    </w:p>
    <w:p w14:paraId="6C78EE52" w14:textId="77777777" w:rsidR="00A4681F" w:rsidRPr="00BD5245" w:rsidRDefault="00A4681F" w:rsidP="00F12621">
      <w:pPr>
        <w:spacing w:after="0" w:line="240" w:lineRule="atLeast"/>
        <w:jc w:val="both"/>
        <w:rPr>
          <w:rFonts w:eastAsia="Calibri" w:cstheme="minorHAnsi"/>
          <w:sz w:val="20"/>
          <w:szCs w:val="20"/>
        </w:rPr>
      </w:pPr>
    </w:p>
    <w:p w14:paraId="765BA324" w14:textId="77777777" w:rsidR="00944FDE" w:rsidRPr="000C75B3" w:rsidRDefault="00C16EF6" w:rsidP="00F12621">
      <w:pPr>
        <w:widowControl w:val="0"/>
        <w:spacing w:after="0" w:line="240" w:lineRule="atLeast"/>
        <w:rPr>
          <w:rFonts w:eastAsia="Times New Roman" w:cstheme="minorHAnsi"/>
          <w:color w:val="000000"/>
          <w:sz w:val="16"/>
          <w:szCs w:val="16"/>
        </w:rPr>
      </w:pPr>
      <w:r>
        <w:rPr>
          <w:rFonts w:eastAsia="Times New Roman" w:cstheme="minorHAnsi"/>
          <w:color w:val="000000"/>
          <w:sz w:val="20"/>
          <w:szCs w:val="20"/>
        </w:rPr>
        <w:tab/>
      </w:r>
      <w:r>
        <w:rPr>
          <w:rFonts w:eastAsia="Times New Roman" w:cstheme="minorHAnsi"/>
          <w:color w:val="000000"/>
          <w:sz w:val="20"/>
          <w:szCs w:val="20"/>
        </w:rPr>
        <w:tab/>
      </w:r>
      <w:r>
        <w:rPr>
          <w:rFonts w:eastAsia="Times New Roman" w:cstheme="minorHAnsi"/>
          <w:color w:val="000000"/>
          <w:sz w:val="20"/>
          <w:szCs w:val="20"/>
        </w:rPr>
        <w:tab/>
      </w:r>
      <w:r>
        <w:rPr>
          <w:rFonts w:eastAsia="Times New Roman" w:cstheme="minorHAnsi"/>
          <w:color w:val="000000"/>
          <w:sz w:val="20"/>
          <w:szCs w:val="20"/>
        </w:rPr>
        <w:tab/>
      </w:r>
      <w:r>
        <w:rPr>
          <w:rFonts w:eastAsia="Times New Roman" w:cstheme="minorHAnsi"/>
          <w:color w:val="000000"/>
          <w:sz w:val="20"/>
          <w:szCs w:val="20"/>
        </w:rPr>
        <w:tab/>
      </w:r>
      <w:r>
        <w:rPr>
          <w:rFonts w:eastAsia="Times New Roman" w:cstheme="minorHAnsi"/>
          <w:color w:val="000000"/>
          <w:sz w:val="20"/>
          <w:szCs w:val="20"/>
        </w:rPr>
        <w:tab/>
      </w:r>
      <w:r w:rsidR="00944FDE" w:rsidRPr="006041C2">
        <w:rPr>
          <w:rFonts w:eastAsia="Times New Roman" w:cstheme="minorHAnsi"/>
          <w:color w:val="000000"/>
          <w:sz w:val="20"/>
          <w:szCs w:val="20"/>
        </w:rPr>
        <w:tab/>
      </w:r>
      <w:r w:rsidR="00944FDE" w:rsidRPr="006041C2">
        <w:rPr>
          <w:rFonts w:eastAsia="Times New Roman" w:cstheme="minorHAnsi"/>
          <w:color w:val="000000"/>
          <w:sz w:val="20"/>
          <w:szCs w:val="20"/>
        </w:rPr>
        <w:tab/>
      </w:r>
      <w:r w:rsidR="00944FDE" w:rsidRPr="006041C2">
        <w:rPr>
          <w:rFonts w:eastAsia="Times New Roman" w:cstheme="minorHAnsi"/>
          <w:color w:val="000000"/>
          <w:sz w:val="20"/>
          <w:szCs w:val="20"/>
        </w:rPr>
        <w:tab/>
      </w:r>
      <w:r w:rsidR="00944FDE" w:rsidRPr="006041C2">
        <w:rPr>
          <w:rFonts w:eastAsia="Times New Roman" w:cstheme="minorHAnsi"/>
          <w:color w:val="000000"/>
          <w:sz w:val="20"/>
          <w:szCs w:val="20"/>
        </w:rPr>
        <w:tab/>
      </w:r>
      <w:r w:rsidR="00944FDE" w:rsidRPr="006041C2">
        <w:rPr>
          <w:rFonts w:eastAsia="Times New Roman" w:cstheme="minorHAnsi"/>
          <w:color w:val="000000"/>
          <w:sz w:val="20"/>
          <w:szCs w:val="20"/>
        </w:rPr>
        <w:tab/>
      </w:r>
      <w:r w:rsidR="00944FDE" w:rsidRPr="006041C2">
        <w:rPr>
          <w:rFonts w:eastAsia="Times New Roman" w:cstheme="minorHAnsi"/>
          <w:color w:val="000000"/>
          <w:sz w:val="20"/>
          <w:szCs w:val="20"/>
        </w:rPr>
        <w:tab/>
      </w:r>
      <w:r w:rsidR="00944FDE" w:rsidRPr="006041C2">
        <w:rPr>
          <w:rFonts w:eastAsia="Times New Roman" w:cstheme="minorHAnsi"/>
          <w:color w:val="000000"/>
          <w:sz w:val="20"/>
          <w:szCs w:val="20"/>
        </w:rPr>
        <w:tab/>
      </w:r>
    </w:p>
    <w:p w14:paraId="348E96E3" w14:textId="77777777" w:rsidR="006A5D54" w:rsidRDefault="006A5D54" w:rsidP="00F12621">
      <w:pPr>
        <w:spacing w:after="0" w:line="240" w:lineRule="atLeast"/>
        <w:jc w:val="both"/>
        <w:rPr>
          <w:rFonts w:eastAsia="Times New Roman" w:cstheme="minorHAnsi"/>
          <w:b/>
          <w:sz w:val="20"/>
          <w:szCs w:val="20"/>
          <w:lang w:eastAsia="pl-PL"/>
        </w:rPr>
      </w:pPr>
    </w:p>
    <w:p w14:paraId="5D3F5137" w14:textId="77777777" w:rsidR="006D1318" w:rsidRDefault="006A31D9" w:rsidP="00F12621">
      <w:pPr>
        <w:spacing w:after="0" w:line="24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  <w:r w:rsidRPr="006D1318">
        <w:rPr>
          <w:rFonts w:eastAsia="Times New Roman" w:cstheme="minorHAnsi"/>
          <w:color w:val="FF0000"/>
          <w:sz w:val="20"/>
          <w:szCs w:val="20"/>
          <w:lang w:eastAsia="pl-PL"/>
        </w:rPr>
        <w:t>Uwaga:</w:t>
      </w:r>
      <w:r w:rsidRPr="006D1318">
        <w:rPr>
          <w:rFonts w:eastAsia="Times New Roman" w:cstheme="minorHAnsi"/>
          <w:sz w:val="20"/>
          <w:szCs w:val="20"/>
          <w:lang w:eastAsia="pl-PL"/>
        </w:rPr>
        <w:br/>
      </w:r>
      <w:r w:rsidR="0062068C" w:rsidRPr="006D1318">
        <w:rPr>
          <w:rFonts w:eastAsia="Times New Roman" w:cstheme="minorHAnsi"/>
          <w:sz w:val="20"/>
          <w:szCs w:val="20"/>
          <w:lang w:eastAsia="pl-PL"/>
        </w:rPr>
        <w:t>Niniejszy załącznik należy wypełnić, uzupełniając o wymagane dane i informacje, a następnie podpisać kwalifikowanym podpisem elektronicznym, podpisem zaufanym lub podpisem osobistym (elektronicznym).</w:t>
      </w:r>
      <w:r w:rsidR="001C5D73" w:rsidRPr="006D1318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611B8125" w14:textId="77777777" w:rsidR="007C6351" w:rsidRPr="006D1318" w:rsidRDefault="007C6351" w:rsidP="00F12621">
      <w:pPr>
        <w:spacing w:after="0" w:line="240" w:lineRule="atLeast"/>
        <w:jc w:val="both"/>
        <w:rPr>
          <w:sz w:val="20"/>
          <w:szCs w:val="20"/>
        </w:rPr>
      </w:pPr>
      <w:r w:rsidRPr="006D1318">
        <w:rPr>
          <w:sz w:val="20"/>
          <w:szCs w:val="20"/>
        </w:rPr>
        <w:t>Wykonawca polegający na zdolnościach technicznych lub zawodowych innych podmiotów zobowiązany jest udowodnić Zamawiającemu, że realizując zamówienie, będzie dysponował niezbędnymi zasobami tych podmiotów, w szczególności przedstawiając w tym celu zobowiązanie tych podmiotów do oddania mu do dyspozycji niezbędnych zasobów na potrzeby wykonania zamówienia.</w:t>
      </w:r>
    </w:p>
    <w:sectPr w:rsidR="007C6351" w:rsidRPr="006D1318" w:rsidSect="00A4681F">
      <w:headerReference w:type="default" r:id="rId9"/>
      <w:footerReference w:type="default" r:id="rId10"/>
      <w:pgSz w:w="11906" w:h="16838"/>
      <w:pgMar w:top="1134" w:right="1800" w:bottom="1440" w:left="1701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44">
      <wne:fci wne:fciName="InsertFootnote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670EC" w14:textId="77777777" w:rsidR="00E873F6" w:rsidRDefault="00E873F6">
      <w:pPr>
        <w:spacing w:after="0" w:line="240" w:lineRule="auto"/>
      </w:pPr>
      <w:r>
        <w:separator/>
      </w:r>
    </w:p>
  </w:endnote>
  <w:endnote w:type="continuationSeparator" w:id="0">
    <w:p w14:paraId="2256FC1D" w14:textId="77777777" w:rsidR="00E873F6" w:rsidRDefault="00E87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FF1F3" w14:textId="77777777" w:rsidR="00A957D2" w:rsidRDefault="003B6548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25C19B" wp14:editId="75812EF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F3F439" w14:textId="77777777" w:rsidR="00A957D2" w:rsidRDefault="003B6548">
                          <w:pPr>
                            <w:pStyle w:val="Stopka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25C19B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77F3F439" w14:textId="77777777" w:rsidR="00A957D2" w:rsidRDefault="003B6548">
                    <w:pPr>
                      <w:pStyle w:val="Stopka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3A85C" w14:textId="77777777" w:rsidR="00E873F6" w:rsidRDefault="00E873F6">
      <w:pPr>
        <w:spacing w:after="0" w:line="240" w:lineRule="auto"/>
      </w:pPr>
      <w:r>
        <w:separator/>
      </w:r>
    </w:p>
  </w:footnote>
  <w:footnote w:type="continuationSeparator" w:id="0">
    <w:p w14:paraId="729E4F0A" w14:textId="77777777" w:rsidR="00E873F6" w:rsidRDefault="00E87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714BC" w14:textId="1258EE77" w:rsidR="00AF56D3" w:rsidRDefault="00AF56D3" w:rsidP="000612E1">
    <w:pPr>
      <w:spacing w:after="0" w:line="240" w:lineRule="auto"/>
      <w:rPr>
        <w:rFonts w:cs="Calibri"/>
        <w:bCs/>
        <w:sz w:val="18"/>
        <w:szCs w:val="18"/>
      </w:rPr>
    </w:pPr>
    <w:r w:rsidRPr="005B595A">
      <w:rPr>
        <w:sz w:val="18"/>
        <w:szCs w:val="18"/>
      </w:rPr>
      <w:t>ZP</w:t>
    </w:r>
    <w:r w:rsidR="002505B2" w:rsidRPr="005B595A">
      <w:rPr>
        <w:sz w:val="18"/>
        <w:szCs w:val="18"/>
      </w:rPr>
      <w:t>N.271</w:t>
    </w:r>
    <w:r w:rsidR="005B595A">
      <w:rPr>
        <w:sz w:val="18"/>
        <w:szCs w:val="18"/>
      </w:rPr>
      <w:t>.</w:t>
    </w:r>
    <w:r w:rsidR="00F12621">
      <w:rPr>
        <w:sz w:val="18"/>
        <w:szCs w:val="18"/>
      </w:rPr>
      <w:t>24</w:t>
    </w:r>
    <w:r w:rsidR="005B595A">
      <w:rPr>
        <w:sz w:val="18"/>
        <w:szCs w:val="18"/>
      </w:rPr>
      <w:t>.</w:t>
    </w:r>
    <w:r w:rsidR="002505B2" w:rsidRPr="005B595A">
      <w:rPr>
        <w:sz w:val="18"/>
        <w:szCs w:val="18"/>
      </w:rPr>
      <w:t>202</w:t>
    </w:r>
    <w:r w:rsidR="006D1318">
      <w:rPr>
        <w:sz w:val="18"/>
        <w:szCs w:val="18"/>
      </w:rPr>
      <w:t>6</w:t>
    </w:r>
    <w:r w:rsidR="00981775" w:rsidRPr="00981775">
      <w:rPr>
        <w:b/>
        <w:noProof/>
        <w:sz w:val="19"/>
        <w:szCs w:val="19"/>
      </w:rPr>
      <w:t xml:space="preserve"> </w:t>
    </w:r>
  </w:p>
  <w:p w14:paraId="60C31862" w14:textId="77777777" w:rsidR="00684428" w:rsidRPr="00AF56D3" w:rsidRDefault="00AF56D3" w:rsidP="00AF56D3">
    <w:pPr>
      <w:spacing w:after="0" w:line="240" w:lineRule="auto"/>
      <w:jc w:val="right"/>
      <w:rPr>
        <w:sz w:val="19"/>
        <w:szCs w:val="19"/>
      </w:rPr>
    </w:pPr>
    <w:r>
      <w:rPr>
        <w:sz w:val="10"/>
        <w:szCs w:val="10"/>
      </w:rPr>
      <w:tab/>
    </w:r>
    <w:r>
      <w:rPr>
        <w:sz w:val="10"/>
        <w:szCs w:val="10"/>
      </w:rPr>
      <w:tab/>
    </w:r>
    <w:r>
      <w:rPr>
        <w:sz w:val="10"/>
        <w:szCs w:val="10"/>
      </w:rPr>
      <w:tab/>
    </w:r>
    <w:r>
      <w:rPr>
        <w:sz w:val="10"/>
        <w:szCs w:val="10"/>
      </w:rPr>
      <w:tab/>
    </w:r>
    <w:r>
      <w:rPr>
        <w:sz w:val="10"/>
        <w:szCs w:val="10"/>
      </w:rPr>
      <w:tab/>
    </w:r>
    <w:r>
      <w:rPr>
        <w:sz w:val="10"/>
        <w:szCs w:val="10"/>
      </w:rPr>
      <w:tab/>
    </w:r>
    <w:r>
      <w:rPr>
        <w:sz w:val="10"/>
        <w:szCs w:val="10"/>
      </w:rPr>
      <w:tab/>
    </w:r>
    <w:r>
      <w:rPr>
        <w:sz w:val="10"/>
        <w:szCs w:val="10"/>
      </w:rPr>
      <w:tab/>
    </w:r>
    <w:r>
      <w:rPr>
        <w:sz w:val="10"/>
        <w:szCs w:val="10"/>
      </w:rPr>
      <w:tab/>
    </w:r>
    <w:r>
      <w:rPr>
        <w:sz w:val="10"/>
        <w:szCs w:val="10"/>
      </w:rPr>
      <w:tab/>
    </w:r>
    <w:r>
      <w:rPr>
        <w:sz w:val="10"/>
        <w:szCs w:val="10"/>
      </w:rPr>
      <w:tab/>
    </w:r>
    <w:r>
      <w:rPr>
        <w:sz w:val="10"/>
        <w:szCs w:val="10"/>
      </w:rPr>
      <w:tab/>
    </w:r>
    <w:r>
      <w:rPr>
        <w:sz w:val="10"/>
        <w:szCs w:val="10"/>
      </w:rPr>
      <w:tab/>
    </w:r>
    <w:r>
      <w:rPr>
        <w:sz w:val="10"/>
        <w:szCs w:val="10"/>
      </w:rPr>
      <w:tab/>
    </w:r>
    <w:r>
      <w:rPr>
        <w:sz w:val="10"/>
        <w:szCs w:val="10"/>
      </w:rPr>
      <w:tab/>
    </w:r>
    <w:r>
      <w:rPr>
        <w:sz w:val="10"/>
        <w:szCs w:val="10"/>
      </w:rPr>
      <w:tab/>
    </w:r>
    <w:r>
      <w:rPr>
        <w:sz w:val="10"/>
        <w:szCs w:val="10"/>
      </w:rPr>
      <w:tab/>
    </w:r>
    <w:r>
      <w:rPr>
        <w:sz w:val="10"/>
        <w:szCs w:val="10"/>
      </w:rP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0E426AA"/>
    <w:multiLevelType w:val="singleLevel"/>
    <w:tmpl w:val="372C0CBA"/>
    <w:lvl w:ilvl="0">
      <w:start w:val="1"/>
      <w:numFmt w:val="decimal"/>
      <w:suff w:val="space"/>
      <w:lvlText w:val="%1."/>
      <w:lvlJc w:val="left"/>
      <w:rPr>
        <w:rFonts w:asciiTheme="minorHAnsi" w:hAnsiTheme="minorHAnsi" w:cstheme="minorHAnsi" w:hint="default"/>
        <w:b w:val="0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anumerowana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anumerowana4"/>
      <w:lvlText w:val="%1."/>
      <w:lvlJc w:val="left"/>
      <w:pPr>
        <w:tabs>
          <w:tab w:val="left" w:pos="1620"/>
        </w:tabs>
        <w:ind w:leftChars="600" w:left="1620" w:hangingChars="200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anumerowana3"/>
      <w:lvlText w:val="%1."/>
      <w:lvlJc w:val="left"/>
      <w:pPr>
        <w:tabs>
          <w:tab w:val="left" w:pos="1200"/>
        </w:tabs>
        <w:ind w:leftChars="400" w:left="1200" w:hangingChars="200" w:hanging="360"/>
      </w:pPr>
    </w:lvl>
  </w:abstractNum>
  <w:abstractNum w:abstractNumId="4" w15:restartNumberingAfterBreak="0">
    <w:nsid w:val="FFFFFF7F"/>
    <w:multiLevelType w:val="singleLevel"/>
    <w:tmpl w:val="FFFFFF7F"/>
    <w:lvl w:ilvl="0">
      <w:start w:val="1"/>
      <w:numFmt w:val="decimal"/>
      <w:pStyle w:val="Listanumerowana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5" w15:restartNumberingAfterBreak="0">
    <w:nsid w:val="FFFFFF80"/>
    <w:multiLevelType w:val="singleLevel"/>
    <w:tmpl w:val="FFFFFF80"/>
    <w:lvl w:ilvl="0">
      <w:start w:val="1"/>
      <w:numFmt w:val="bullet"/>
      <w:pStyle w:val="Listapunktowana5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1"/>
    <w:multiLevelType w:val="singleLevel"/>
    <w:tmpl w:val="FFFFFF81"/>
    <w:lvl w:ilvl="0">
      <w:start w:val="1"/>
      <w:numFmt w:val="bullet"/>
      <w:pStyle w:val="Listapunktowana4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2"/>
    <w:multiLevelType w:val="singleLevel"/>
    <w:tmpl w:val="FFFFFF82"/>
    <w:lvl w:ilvl="0">
      <w:start w:val="1"/>
      <w:numFmt w:val="bullet"/>
      <w:pStyle w:val="Listapunktowana3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pStyle w:val="Listapunktowana2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9" w15:restartNumberingAfterBreak="0">
    <w:nsid w:val="FFFFFF88"/>
    <w:multiLevelType w:val="singleLevel"/>
    <w:tmpl w:val="FFFFFF88"/>
    <w:lvl w:ilvl="0">
      <w:start w:val="1"/>
      <w:numFmt w:val="decimal"/>
      <w:pStyle w:val="Listanumerowana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10" w15:restartNumberingAfterBreak="0">
    <w:nsid w:val="FFFFFF89"/>
    <w:multiLevelType w:val="singleLevel"/>
    <w:tmpl w:val="FFFFFF89"/>
    <w:lvl w:ilvl="0">
      <w:start w:val="1"/>
      <w:numFmt w:val="bullet"/>
      <w:pStyle w:val="Listapunktowana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num w:numId="1" w16cid:durableId="1573930327">
    <w:abstractNumId w:val="10"/>
  </w:num>
  <w:num w:numId="2" w16cid:durableId="556013253">
    <w:abstractNumId w:val="8"/>
  </w:num>
  <w:num w:numId="3" w16cid:durableId="1537430773">
    <w:abstractNumId w:val="7"/>
  </w:num>
  <w:num w:numId="4" w16cid:durableId="810754516">
    <w:abstractNumId w:val="6"/>
  </w:num>
  <w:num w:numId="5" w16cid:durableId="1902516416">
    <w:abstractNumId w:val="5"/>
  </w:num>
  <w:num w:numId="6" w16cid:durableId="1066687798">
    <w:abstractNumId w:val="9"/>
  </w:num>
  <w:num w:numId="7" w16cid:durableId="1789615829">
    <w:abstractNumId w:val="4"/>
  </w:num>
  <w:num w:numId="8" w16cid:durableId="1183519270">
    <w:abstractNumId w:val="3"/>
  </w:num>
  <w:num w:numId="9" w16cid:durableId="618487180">
    <w:abstractNumId w:val="2"/>
  </w:num>
  <w:num w:numId="10" w16cid:durableId="323779782">
    <w:abstractNumId w:val="1"/>
  </w:num>
  <w:num w:numId="11" w16cid:durableId="228149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05C"/>
    <w:rsid w:val="00036906"/>
    <w:rsid w:val="00044CDF"/>
    <w:rsid w:val="00050A31"/>
    <w:rsid w:val="0005590C"/>
    <w:rsid w:val="00056F90"/>
    <w:rsid w:val="0005733E"/>
    <w:rsid w:val="000612E1"/>
    <w:rsid w:val="000716D2"/>
    <w:rsid w:val="00071AAB"/>
    <w:rsid w:val="000902B0"/>
    <w:rsid w:val="000B76C4"/>
    <w:rsid w:val="000C5610"/>
    <w:rsid w:val="000C751E"/>
    <w:rsid w:val="000C75B3"/>
    <w:rsid w:val="000E6552"/>
    <w:rsid w:val="000F0DF5"/>
    <w:rsid w:val="000F3A4F"/>
    <w:rsid w:val="000F42F1"/>
    <w:rsid w:val="000F59AC"/>
    <w:rsid w:val="001346B5"/>
    <w:rsid w:val="001364FE"/>
    <w:rsid w:val="001368DD"/>
    <w:rsid w:val="00141C33"/>
    <w:rsid w:val="00147DB3"/>
    <w:rsid w:val="0015052C"/>
    <w:rsid w:val="001518A5"/>
    <w:rsid w:val="00162FCD"/>
    <w:rsid w:val="00170095"/>
    <w:rsid w:val="00170E4F"/>
    <w:rsid w:val="001743F4"/>
    <w:rsid w:val="00181F01"/>
    <w:rsid w:val="00182CBC"/>
    <w:rsid w:val="00187C33"/>
    <w:rsid w:val="001936B7"/>
    <w:rsid w:val="00196AB1"/>
    <w:rsid w:val="001C5D73"/>
    <w:rsid w:val="001D5181"/>
    <w:rsid w:val="00201333"/>
    <w:rsid w:val="00210FA7"/>
    <w:rsid w:val="00216417"/>
    <w:rsid w:val="002505B2"/>
    <w:rsid w:val="00265F1F"/>
    <w:rsid w:val="0026631D"/>
    <w:rsid w:val="002A2B4A"/>
    <w:rsid w:val="002C2F53"/>
    <w:rsid w:val="002E280D"/>
    <w:rsid w:val="0030683E"/>
    <w:rsid w:val="00306E3B"/>
    <w:rsid w:val="0031310B"/>
    <w:rsid w:val="0033518C"/>
    <w:rsid w:val="00336647"/>
    <w:rsid w:val="003437C2"/>
    <w:rsid w:val="0034494C"/>
    <w:rsid w:val="00363E52"/>
    <w:rsid w:val="00376B38"/>
    <w:rsid w:val="00377186"/>
    <w:rsid w:val="0039611B"/>
    <w:rsid w:val="003A1C03"/>
    <w:rsid w:val="003B6548"/>
    <w:rsid w:val="003B7D9A"/>
    <w:rsid w:val="003E3799"/>
    <w:rsid w:val="00414627"/>
    <w:rsid w:val="00425D63"/>
    <w:rsid w:val="00434686"/>
    <w:rsid w:val="00452B59"/>
    <w:rsid w:val="004643D8"/>
    <w:rsid w:val="0047179D"/>
    <w:rsid w:val="00473D2D"/>
    <w:rsid w:val="00474B37"/>
    <w:rsid w:val="004764C5"/>
    <w:rsid w:val="00483356"/>
    <w:rsid w:val="004961B8"/>
    <w:rsid w:val="00497C24"/>
    <w:rsid w:val="004A4F3B"/>
    <w:rsid w:val="004C7BA5"/>
    <w:rsid w:val="004D518F"/>
    <w:rsid w:val="004E54D6"/>
    <w:rsid w:val="004E7628"/>
    <w:rsid w:val="004F48F2"/>
    <w:rsid w:val="005149B1"/>
    <w:rsid w:val="00522F47"/>
    <w:rsid w:val="00527A97"/>
    <w:rsid w:val="005647F2"/>
    <w:rsid w:val="005662D1"/>
    <w:rsid w:val="00573A09"/>
    <w:rsid w:val="00581308"/>
    <w:rsid w:val="00582F7F"/>
    <w:rsid w:val="00596C65"/>
    <w:rsid w:val="005A4526"/>
    <w:rsid w:val="005B595A"/>
    <w:rsid w:val="005C1B16"/>
    <w:rsid w:val="005C2AD4"/>
    <w:rsid w:val="005E1FEB"/>
    <w:rsid w:val="005E53D0"/>
    <w:rsid w:val="006002EB"/>
    <w:rsid w:val="00611FF0"/>
    <w:rsid w:val="006128EF"/>
    <w:rsid w:val="0062068C"/>
    <w:rsid w:val="006264B4"/>
    <w:rsid w:val="00643033"/>
    <w:rsid w:val="00644CC3"/>
    <w:rsid w:val="00650CFD"/>
    <w:rsid w:val="00661468"/>
    <w:rsid w:val="00663C77"/>
    <w:rsid w:val="006649F0"/>
    <w:rsid w:val="0067245D"/>
    <w:rsid w:val="00684428"/>
    <w:rsid w:val="0068470E"/>
    <w:rsid w:val="00695DCD"/>
    <w:rsid w:val="006A05CC"/>
    <w:rsid w:val="006A31D9"/>
    <w:rsid w:val="006A35A7"/>
    <w:rsid w:val="006A5D54"/>
    <w:rsid w:val="006A67F6"/>
    <w:rsid w:val="006D1318"/>
    <w:rsid w:val="006D7DB3"/>
    <w:rsid w:val="006F4EC3"/>
    <w:rsid w:val="00701749"/>
    <w:rsid w:val="007152D7"/>
    <w:rsid w:val="00717664"/>
    <w:rsid w:val="00746C14"/>
    <w:rsid w:val="00775F39"/>
    <w:rsid w:val="007800CE"/>
    <w:rsid w:val="00793BA6"/>
    <w:rsid w:val="007C2C59"/>
    <w:rsid w:val="007C6351"/>
    <w:rsid w:val="007F28FF"/>
    <w:rsid w:val="00801F23"/>
    <w:rsid w:val="0081735E"/>
    <w:rsid w:val="00837632"/>
    <w:rsid w:val="00851D6E"/>
    <w:rsid w:val="0085640F"/>
    <w:rsid w:val="008567AA"/>
    <w:rsid w:val="00860788"/>
    <w:rsid w:val="008646B6"/>
    <w:rsid w:val="00892712"/>
    <w:rsid w:val="008A680A"/>
    <w:rsid w:val="008A715B"/>
    <w:rsid w:val="008B0BB0"/>
    <w:rsid w:val="008E6C4B"/>
    <w:rsid w:val="008F18C0"/>
    <w:rsid w:val="009022AF"/>
    <w:rsid w:val="00907648"/>
    <w:rsid w:val="00930FDE"/>
    <w:rsid w:val="00944FDE"/>
    <w:rsid w:val="009572BC"/>
    <w:rsid w:val="00972F34"/>
    <w:rsid w:val="00974C5B"/>
    <w:rsid w:val="00981775"/>
    <w:rsid w:val="00984C93"/>
    <w:rsid w:val="00987CE1"/>
    <w:rsid w:val="0099405C"/>
    <w:rsid w:val="009C600F"/>
    <w:rsid w:val="009D3723"/>
    <w:rsid w:val="009E04F2"/>
    <w:rsid w:val="00A03B7B"/>
    <w:rsid w:val="00A200C9"/>
    <w:rsid w:val="00A22CD6"/>
    <w:rsid w:val="00A234FD"/>
    <w:rsid w:val="00A250D5"/>
    <w:rsid w:val="00A32F56"/>
    <w:rsid w:val="00A36028"/>
    <w:rsid w:val="00A44CB1"/>
    <w:rsid w:val="00A4681F"/>
    <w:rsid w:val="00A7240B"/>
    <w:rsid w:val="00A73C55"/>
    <w:rsid w:val="00A91424"/>
    <w:rsid w:val="00A957D2"/>
    <w:rsid w:val="00AA2C77"/>
    <w:rsid w:val="00AA7C9D"/>
    <w:rsid w:val="00AB6AD9"/>
    <w:rsid w:val="00AC1B09"/>
    <w:rsid w:val="00AC3FB9"/>
    <w:rsid w:val="00AC702A"/>
    <w:rsid w:val="00AD226F"/>
    <w:rsid w:val="00AF56D3"/>
    <w:rsid w:val="00B05916"/>
    <w:rsid w:val="00B13A52"/>
    <w:rsid w:val="00B24CF4"/>
    <w:rsid w:val="00B26993"/>
    <w:rsid w:val="00B4570C"/>
    <w:rsid w:val="00B46051"/>
    <w:rsid w:val="00B5208C"/>
    <w:rsid w:val="00B5570A"/>
    <w:rsid w:val="00B74876"/>
    <w:rsid w:val="00B74F91"/>
    <w:rsid w:val="00B935F0"/>
    <w:rsid w:val="00BB7C2B"/>
    <w:rsid w:val="00BC1664"/>
    <w:rsid w:val="00BC2546"/>
    <w:rsid w:val="00BD5245"/>
    <w:rsid w:val="00C05085"/>
    <w:rsid w:val="00C1593D"/>
    <w:rsid w:val="00C16EF6"/>
    <w:rsid w:val="00C3583E"/>
    <w:rsid w:val="00C538D2"/>
    <w:rsid w:val="00C56C7E"/>
    <w:rsid w:val="00C64183"/>
    <w:rsid w:val="00C776A4"/>
    <w:rsid w:val="00C967B3"/>
    <w:rsid w:val="00CA2C6C"/>
    <w:rsid w:val="00CC0600"/>
    <w:rsid w:val="00CC12C8"/>
    <w:rsid w:val="00CC78AC"/>
    <w:rsid w:val="00CD5D04"/>
    <w:rsid w:val="00CF7953"/>
    <w:rsid w:val="00D07232"/>
    <w:rsid w:val="00D10245"/>
    <w:rsid w:val="00D21BDD"/>
    <w:rsid w:val="00D65F07"/>
    <w:rsid w:val="00D92BB7"/>
    <w:rsid w:val="00DC6BE1"/>
    <w:rsid w:val="00DC76D2"/>
    <w:rsid w:val="00DD30ED"/>
    <w:rsid w:val="00DF1664"/>
    <w:rsid w:val="00DF367E"/>
    <w:rsid w:val="00DF674A"/>
    <w:rsid w:val="00E0180D"/>
    <w:rsid w:val="00E0400D"/>
    <w:rsid w:val="00E222F7"/>
    <w:rsid w:val="00E64C21"/>
    <w:rsid w:val="00E873F6"/>
    <w:rsid w:val="00EC24C6"/>
    <w:rsid w:val="00EF2933"/>
    <w:rsid w:val="00F05146"/>
    <w:rsid w:val="00F11156"/>
    <w:rsid w:val="00F1115D"/>
    <w:rsid w:val="00F12621"/>
    <w:rsid w:val="00F14847"/>
    <w:rsid w:val="00F2187D"/>
    <w:rsid w:val="00F3513C"/>
    <w:rsid w:val="00F465C5"/>
    <w:rsid w:val="00F5180D"/>
    <w:rsid w:val="00F51B21"/>
    <w:rsid w:val="00F51D87"/>
    <w:rsid w:val="00F60419"/>
    <w:rsid w:val="00F7209D"/>
    <w:rsid w:val="00F72A33"/>
    <w:rsid w:val="00F81EC9"/>
    <w:rsid w:val="00F81FED"/>
    <w:rsid w:val="00F8455C"/>
    <w:rsid w:val="00F8557B"/>
    <w:rsid w:val="00FB7694"/>
    <w:rsid w:val="00FC2740"/>
    <w:rsid w:val="02164660"/>
    <w:rsid w:val="1B6948F3"/>
    <w:rsid w:val="1D625D92"/>
    <w:rsid w:val="1EDA3F00"/>
    <w:rsid w:val="253E1C4F"/>
    <w:rsid w:val="25F23496"/>
    <w:rsid w:val="2C6B08AD"/>
    <w:rsid w:val="392205A0"/>
    <w:rsid w:val="3FC5160E"/>
    <w:rsid w:val="415D2293"/>
    <w:rsid w:val="41892CFC"/>
    <w:rsid w:val="535F875A"/>
    <w:rsid w:val="636B4A59"/>
    <w:rsid w:val="6C5A358C"/>
    <w:rsid w:val="76FF4D79"/>
    <w:rsid w:val="7964091E"/>
    <w:rsid w:val="7B2177C1"/>
    <w:rsid w:val="8FEF5B91"/>
    <w:rsid w:val="DFFE9287"/>
    <w:rsid w:val="FF7BE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F82FD"/>
  <w15:docId w15:val="{A7A15C55-B58C-4899-856B-B42F544FE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1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caption" w:semiHidden="1" w:unhideWhenUsed="1"/>
    <w:lsdException w:name="Default Paragraph Font" w:semiHidden="1"/>
    <w:lsdException w:name="FollowedHyperlink" w:qFormat="0"/>
    <w:lsdException w:name="HTML Top of Form" w:semiHidden="1" w:uiPriority="99" w:unhideWhenUsed="1" w:qFormat="0"/>
    <w:lsdException w:name="HTML Bottom of Form" w:semiHidden="1" w:uiPriority="99" w:unhideWhenUsed="1" w:qFormat="0"/>
    <w:lsdException w:name="Normal Table" w:semiHidden="1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qFormat="0"/>
    <w:lsdException w:name="No Spacing" w:uiPriority="99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 w:qFormat="0"/>
    <w:lsdException w:name="Medium List 2" w:uiPriority="66" w:qFormat="0"/>
    <w:lsdException w:name="Medium Grid 1" w:uiPriority="67" w:qFormat="0"/>
    <w:lsdException w:name="Medium Grid 2" w:uiPriority="68" w:qFormat="0"/>
    <w:lsdException w:name="Medium Grid 3" w:uiPriority="69"/>
    <w:lsdException w:name="Dark List" w:uiPriority="70"/>
    <w:lsdException w:name="Colorful Shading" w:uiPriority="71"/>
    <w:lsdException w:name="Colorful List" w:uiPriority="72" w:qFormat="0"/>
    <w:lsdException w:name="Colorful Grid" w:uiPriority="73" w:qFormat="0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 w:qFormat="0"/>
    <w:lsdException w:name="Revision" w:semiHidden="1" w:uiPriority="99" w:qFormat="0"/>
    <w:lsdException w:name="List Paragraph" w:uiPriority="99" w:qFormat="0"/>
    <w:lsdException w:name="Quote" w:uiPriority="99" w:qFormat="0"/>
    <w:lsdException w:name="Intense Quote" w:uiPriority="99" w:qFormat="0"/>
    <w:lsdException w:name="Medium List 2 Accent 1" w:uiPriority="66"/>
    <w:lsdException w:name="Medium Grid 1 Accent 1" w:uiPriority="67" w:qFormat="0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 w:qFormat="0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 w:qFormat="0"/>
    <w:lsdException w:name="Dark List Accent 2" w:uiPriority="70"/>
    <w:lsdException w:name="Colorful Shading Accent 2" w:uiPriority="71" w:qFormat="0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 w:qFormat="0"/>
    <w:lsdException w:name="Medium List 2 Accent 3" w:uiPriority="66" w:qFormat="0"/>
    <w:lsdException w:name="Medium Grid 1 Accent 3" w:uiPriority="67" w:qFormat="0"/>
    <w:lsdException w:name="Medium Grid 2 Accent 3" w:uiPriority="68" w:qFormat="0"/>
    <w:lsdException w:name="Medium Grid 3 Accent 3" w:uiPriority="69"/>
    <w:lsdException w:name="Dark List Accent 3" w:uiPriority="70" w:qFormat="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 w:qFormat="0"/>
    <w:lsdException w:name="Medium List 2 Accent 4" w:uiPriority="66"/>
    <w:lsdException w:name="Medium Grid 1 Accent 4" w:uiPriority="67"/>
    <w:lsdException w:name="Medium Grid 2 Accent 4" w:uiPriority="68" w:qFormat="0"/>
    <w:lsdException w:name="Medium Grid 3 Accent 4" w:uiPriority="69"/>
    <w:lsdException w:name="Dark List Accent 4" w:uiPriority="70" w:qFormat="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 w:qFormat="0"/>
    <w:lsdException w:name="Medium List 1 Accent 5" w:uiPriority="65" w:qFormat="0"/>
    <w:lsdException w:name="Medium List 2 Accent 5" w:uiPriority="66" w:qFormat="0"/>
    <w:lsdException w:name="Medium Grid 1 Accent 5" w:uiPriority="67"/>
    <w:lsdException w:name="Medium Grid 2 Accent 5" w:uiPriority="68" w:qFormat="0"/>
    <w:lsdException w:name="Medium Grid 3 Accent 5" w:uiPriority="69" w:qFormat="0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 w:qFormat="0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0"/>
    <w:lsdException w:name="Colorful Shading Accent 6" w:uiPriority="71"/>
    <w:lsdException w:name="Colorful List Accent 6" w:uiPriority="72" w:qFormat="0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  <w:lsdException w:name="Smart Link" w:semiHidden="1" w:uiPriority="99" w:unhideWhenUsed="1" w:qFormat="0"/>
  </w:latentStyles>
  <w:style w:type="paragraph" w:default="1" w:styleId="Normalny">
    <w:name w:val="Normal"/>
    <w:qFormat/>
    <w:rPr>
      <w:rFonts w:eastAsiaTheme="minorHAnsi"/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Nagwek2">
    <w:name w:val="heading 2"/>
    <w:basedOn w:val="Normalny"/>
    <w:next w:val="Normalny"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Nagwek4">
    <w:name w:val="heading 4"/>
    <w:basedOn w:val="Normalny"/>
    <w:next w:val="Normalny"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unhideWhenUsed/>
    <w:qFormat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unhideWhenUsed/>
    <w:qFormat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Nagwek9">
    <w:name w:val="heading 9"/>
    <w:basedOn w:val="Normalny"/>
    <w:next w:val="Normalny"/>
    <w:unhideWhenUsed/>
    <w:qFormat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qFormat/>
    <w:rPr>
      <w:sz w:val="16"/>
      <w:szCs w:val="16"/>
    </w:rPr>
  </w:style>
  <w:style w:type="paragraph" w:styleId="Tekstblokowy">
    <w:name w:val="Block Text"/>
    <w:basedOn w:val="Normalny"/>
    <w:qFormat/>
    <w:pPr>
      <w:spacing w:after="120"/>
      <w:ind w:leftChars="700" w:left="1440" w:rightChars="700" w:right="1440"/>
    </w:pPr>
  </w:style>
  <w:style w:type="paragraph" w:styleId="Tekstpodstawowy">
    <w:name w:val="Body Text"/>
    <w:basedOn w:val="Normalny"/>
    <w:qFormat/>
    <w:pPr>
      <w:spacing w:after="12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zwciciem">
    <w:name w:val="Body Text First Indent"/>
    <w:basedOn w:val="Tekstpodstawowy"/>
    <w:qFormat/>
    <w:pPr>
      <w:ind w:firstLineChars="100" w:firstLine="420"/>
    </w:pPr>
  </w:style>
  <w:style w:type="paragraph" w:styleId="Tekstpodstawowywcity">
    <w:name w:val="Body Text Indent"/>
    <w:basedOn w:val="Normalny"/>
    <w:qFormat/>
    <w:pPr>
      <w:spacing w:after="120"/>
      <w:ind w:leftChars="200" w:left="420"/>
    </w:pPr>
  </w:style>
  <w:style w:type="paragraph" w:styleId="Tekstpodstawowyzwciciem2">
    <w:name w:val="Body Text First Indent 2"/>
    <w:basedOn w:val="Tekstpodstawowywcity"/>
    <w:qFormat/>
    <w:pPr>
      <w:ind w:firstLineChars="200" w:firstLine="420"/>
    </w:pPr>
  </w:style>
  <w:style w:type="paragraph" w:styleId="Tekstpodstawowywcity2">
    <w:name w:val="Body Text Indent 2"/>
    <w:basedOn w:val="Normalny"/>
    <w:qFormat/>
    <w:pPr>
      <w:spacing w:after="120" w:line="480" w:lineRule="auto"/>
      <w:ind w:leftChars="200" w:left="420"/>
    </w:pPr>
  </w:style>
  <w:style w:type="paragraph" w:styleId="Tekstpodstawowywcity3">
    <w:name w:val="Body Text Indent 3"/>
    <w:basedOn w:val="Normalny"/>
    <w:qFormat/>
    <w:pPr>
      <w:spacing w:after="120"/>
      <w:ind w:leftChars="200" w:left="420"/>
    </w:pPr>
    <w:rPr>
      <w:sz w:val="16"/>
      <w:szCs w:val="16"/>
    </w:rPr>
  </w:style>
  <w:style w:type="paragraph" w:styleId="Legenda">
    <w:name w:val="caption"/>
    <w:basedOn w:val="Normalny"/>
    <w:next w:val="Normalny"/>
    <w:unhideWhenUsed/>
    <w:qFormat/>
    <w:rPr>
      <w:rFonts w:ascii="Arial" w:eastAsia="SimHei" w:hAnsi="Arial" w:cs="Arial"/>
      <w:sz w:val="20"/>
    </w:rPr>
  </w:style>
  <w:style w:type="paragraph" w:styleId="Zwrotpoegnalny">
    <w:name w:val="Closing"/>
    <w:basedOn w:val="Normalny"/>
    <w:qFormat/>
    <w:pPr>
      <w:ind w:leftChars="2100" w:left="100"/>
    </w:pPr>
  </w:style>
  <w:style w:type="paragraph" w:styleId="Tekstkomentarza">
    <w:name w:val="annotation text"/>
    <w:basedOn w:val="Normalny"/>
    <w:qFormat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Data">
    <w:name w:val="Date"/>
    <w:basedOn w:val="Normalny"/>
    <w:next w:val="Normalny"/>
    <w:qFormat/>
    <w:pPr>
      <w:ind w:leftChars="2500" w:left="100"/>
    </w:pPr>
  </w:style>
  <w:style w:type="paragraph" w:styleId="Mapadokumentu">
    <w:name w:val="Document Map"/>
    <w:basedOn w:val="Normalny"/>
    <w:qFormat/>
    <w:pPr>
      <w:shd w:val="clear" w:color="auto" w:fill="000080"/>
    </w:pPr>
  </w:style>
  <w:style w:type="paragraph" w:styleId="Podpise-mail">
    <w:name w:val="E-mail Signature"/>
    <w:basedOn w:val="Normalny"/>
    <w:qFormat/>
  </w:style>
  <w:style w:type="paragraph" w:styleId="Tekstprzypisukocowego">
    <w:name w:val="endnote text"/>
    <w:basedOn w:val="Normalny"/>
    <w:qFormat/>
    <w:pPr>
      <w:snapToGrid w:val="0"/>
    </w:pPr>
  </w:style>
  <w:style w:type="paragraph" w:styleId="Adresnakopercie">
    <w:name w:val="envelope address"/>
    <w:basedOn w:val="Normalny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qFormat/>
    <w:pPr>
      <w:snapToGrid w:val="0"/>
    </w:pPr>
    <w:rPr>
      <w:rFonts w:ascii="Arial" w:hAnsi="Arial" w:cs="Arial"/>
    </w:rPr>
  </w:style>
  <w:style w:type="paragraph" w:styleId="Stopka">
    <w:name w:val="foot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rzypisudolnego">
    <w:name w:val="footnote text"/>
    <w:basedOn w:val="Normalny"/>
    <w:qFormat/>
    <w:pPr>
      <w:snapToGrid w:val="0"/>
    </w:pPr>
    <w:rPr>
      <w:sz w:val="18"/>
      <w:szCs w:val="18"/>
    </w:rPr>
  </w:style>
  <w:style w:type="paragraph" w:styleId="Nagwek">
    <w:name w:val="head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TML-adres">
    <w:name w:val="HTML Address"/>
    <w:basedOn w:val="Normalny"/>
    <w:qFormat/>
    <w:rPr>
      <w:i/>
      <w:iCs/>
    </w:rPr>
  </w:style>
  <w:style w:type="paragraph" w:styleId="HTML-wstpniesformatowany">
    <w:name w:val="HTML Preformatted"/>
    <w:basedOn w:val="Normalny"/>
    <w:qFormat/>
    <w:rPr>
      <w:rFonts w:ascii="Courier New" w:hAnsi="Courier New" w:cs="Courier New"/>
      <w:sz w:val="20"/>
    </w:rPr>
  </w:style>
  <w:style w:type="paragraph" w:styleId="Indeks1">
    <w:name w:val="index 1"/>
    <w:basedOn w:val="Normalny"/>
    <w:next w:val="Normalny"/>
    <w:qFormat/>
  </w:style>
  <w:style w:type="paragraph" w:styleId="Indeks2">
    <w:name w:val="index 2"/>
    <w:basedOn w:val="Normalny"/>
    <w:next w:val="Normalny"/>
    <w:qFormat/>
    <w:pPr>
      <w:ind w:leftChars="200" w:left="200"/>
    </w:pPr>
  </w:style>
  <w:style w:type="paragraph" w:styleId="Indeks3">
    <w:name w:val="index 3"/>
    <w:basedOn w:val="Normalny"/>
    <w:next w:val="Normalny"/>
    <w:qFormat/>
    <w:pPr>
      <w:ind w:leftChars="400" w:left="400"/>
    </w:pPr>
  </w:style>
  <w:style w:type="paragraph" w:styleId="Indeks4">
    <w:name w:val="index 4"/>
    <w:basedOn w:val="Normalny"/>
    <w:next w:val="Normalny"/>
    <w:qFormat/>
    <w:pPr>
      <w:ind w:leftChars="600" w:left="600"/>
    </w:pPr>
  </w:style>
  <w:style w:type="paragraph" w:styleId="Indeks5">
    <w:name w:val="index 5"/>
    <w:basedOn w:val="Normalny"/>
    <w:next w:val="Normalny"/>
    <w:qFormat/>
    <w:pPr>
      <w:ind w:leftChars="800" w:left="800"/>
    </w:pPr>
  </w:style>
  <w:style w:type="paragraph" w:styleId="Indeks6">
    <w:name w:val="index 6"/>
    <w:basedOn w:val="Normalny"/>
    <w:next w:val="Normalny"/>
    <w:qFormat/>
    <w:pPr>
      <w:ind w:leftChars="1000" w:left="1000"/>
    </w:pPr>
  </w:style>
  <w:style w:type="paragraph" w:styleId="Indeks7">
    <w:name w:val="index 7"/>
    <w:basedOn w:val="Normalny"/>
    <w:next w:val="Normalny"/>
    <w:qFormat/>
    <w:pPr>
      <w:ind w:leftChars="1200" w:left="1200"/>
    </w:pPr>
  </w:style>
  <w:style w:type="paragraph" w:styleId="Indeks8">
    <w:name w:val="index 8"/>
    <w:basedOn w:val="Normalny"/>
    <w:next w:val="Normalny"/>
    <w:qFormat/>
    <w:pPr>
      <w:ind w:leftChars="1400" w:left="1400"/>
    </w:pPr>
  </w:style>
  <w:style w:type="paragraph" w:styleId="Indeks9">
    <w:name w:val="index 9"/>
    <w:basedOn w:val="Normalny"/>
    <w:next w:val="Normalny"/>
    <w:qFormat/>
    <w:pPr>
      <w:ind w:leftChars="1600" w:left="1600"/>
    </w:pPr>
  </w:style>
  <w:style w:type="paragraph" w:styleId="Nagwekindeksu">
    <w:name w:val="index heading"/>
    <w:basedOn w:val="Normalny"/>
    <w:next w:val="Indeks1"/>
    <w:qFormat/>
    <w:rPr>
      <w:rFonts w:ascii="Arial" w:hAnsi="Arial" w:cs="Arial"/>
      <w:b/>
      <w:bCs/>
    </w:rPr>
  </w:style>
  <w:style w:type="paragraph" w:styleId="Lista">
    <w:name w:val="List"/>
    <w:basedOn w:val="Normalny"/>
    <w:qFormat/>
    <w:pPr>
      <w:ind w:left="200" w:hangingChars="200" w:hanging="200"/>
    </w:pPr>
  </w:style>
  <w:style w:type="paragraph" w:styleId="Lista2">
    <w:name w:val="List 2"/>
    <w:basedOn w:val="Normalny"/>
    <w:qFormat/>
    <w:pPr>
      <w:ind w:leftChars="200" w:left="100" w:hangingChars="200" w:hanging="200"/>
    </w:pPr>
  </w:style>
  <w:style w:type="paragraph" w:styleId="Lista3">
    <w:name w:val="List 3"/>
    <w:basedOn w:val="Normalny"/>
    <w:qFormat/>
    <w:pPr>
      <w:ind w:leftChars="400" w:left="100" w:hangingChars="200" w:hanging="200"/>
    </w:pPr>
  </w:style>
  <w:style w:type="paragraph" w:styleId="Lista4">
    <w:name w:val="List 4"/>
    <w:basedOn w:val="Normalny"/>
    <w:qFormat/>
    <w:pPr>
      <w:ind w:leftChars="600" w:left="100" w:hangingChars="200" w:hanging="200"/>
    </w:pPr>
  </w:style>
  <w:style w:type="paragraph" w:styleId="Lista5">
    <w:name w:val="List 5"/>
    <w:basedOn w:val="Normalny"/>
    <w:qFormat/>
    <w:pPr>
      <w:ind w:leftChars="800" w:left="100" w:hangingChars="200" w:hanging="200"/>
    </w:pPr>
  </w:style>
  <w:style w:type="paragraph" w:styleId="Listapunktowana">
    <w:name w:val="List Bullet"/>
    <w:basedOn w:val="Normalny"/>
    <w:qFormat/>
    <w:pPr>
      <w:numPr>
        <w:numId w:val="1"/>
      </w:numPr>
    </w:pPr>
  </w:style>
  <w:style w:type="paragraph" w:styleId="Listapunktowana2">
    <w:name w:val="List Bullet 2"/>
    <w:basedOn w:val="Normalny"/>
    <w:qFormat/>
    <w:pPr>
      <w:numPr>
        <w:numId w:val="2"/>
      </w:numPr>
    </w:pPr>
  </w:style>
  <w:style w:type="paragraph" w:styleId="Listapunktowana3">
    <w:name w:val="List Bullet 3"/>
    <w:basedOn w:val="Normalny"/>
    <w:qFormat/>
    <w:pPr>
      <w:numPr>
        <w:numId w:val="3"/>
      </w:numPr>
    </w:pPr>
  </w:style>
  <w:style w:type="paragraph" w:styleId="Listapunktowana4">
    <w:name w:val="List Bullet 4"/>
    <w:basedOn w:val="Normalny"/>
    <w:qFormat/>
    <w:pPr>
      <w:numPr>
        <w:numId w:val="4"/>
      </w:numPr>
    </w:pPr>
  </w:style>
  <w:style w:type="paragraph" w:styleId="Listapunktowana5">
    <w:name w:val="List Bullet 5"/>
    <w:basedOn w:val="Normalny"/>
    <w:qFormat/>
    <w:pPr>
      <w:numPr>
        <w:numId w:val="5"/>
      </w:numPr>
    </w:pPr>
  </w:style>
  <w:style w:type="paragraph" w:styleId="Lista-kontynuacja">
    <w:name w:val="List Continue"/>
    <w:basedOn w:val="Normalny"/>
    <w:qFormat/>
    <w:pPr>
      <w:spacing w:after="120"/>
      <w:ind w:leftChars="200" w:left="420"/>
    </w:pPr>
  </w:style>
  <w:style w:type="paragraph" w:styleId="Lista-kontynuacja2">
    <w:name w:val="List Continue 2"/>
    <w:basedOn w:val="Normalny"/>
    <w:qFormat/>
    <w:pPr>
      <w:spacing w:after="120"/>
      <w:ind w:leftChars="400" w:left="840"/>
    </w:pPr>
  </w:style>
  <w:style w:type="paragraph" w:styleId="Lista-kontynuacja3">
    <w:name w:val="List Continue 3"/>
    <w:basedOn w:val="Normalny"/>
    <w:qFormat/>
    <w:pPr>
      <w:spacing w:after="120"/>
      <w:ind w:leftChars="600" w:left="1260"/>
    </w:pPr>
  </w:style>
  <w:style w:type="paragraph" w:styleId="Lista-kontynuacja4">
    <w:name w:val="List Continue 4"/>
    <w:basedOn w:val="Normalny"/>
    <w:qFormat/>
    <w:pPr>
      <w:spacing w:after="120"/>
      <w:ind w:leftChars="800" w:left="1680"/>
    </w:pPr>
  </w:style>
  <w:style w:type="paragraph" w:styleId="Lista-kontynuacja5">
    <w:name w:val="List Continue 5"/>
    <w:basedOn w:val="Normalny"/>
    <w:qFormat/>
    <w:pPr>
      <w:spacing w:after="120"/>
      <w:ind w:leftChars="1000" w:left="2100"/>
    </w:pPr>
  </w:style>
  <w:style w:type="paragraph" w:styleId="Listanumerowana">
    <w:name w:val="List Number"/>
    <w:basedOn w:val="Normalny"/>
    <w:qFormat/>
    <w:pPr>
      <w:numPr>
        <w:numId w:val="6"/>
      </w:numPr>
    </w:pPr>
  </w:style>
  <w:style w:type="paragraph" w:styleId="Listanumerowana2">
    <w:name w:val="List Number 2"/>
    <w:basedOn w:val="Normalny"/>
    <w:qFormat/>
    <w:pPr>
      <w:numPr>
        <w:numId w:val="7"/>
      </w:numPr>
    </w:pPr>
  </w:style>
  <w:style w:type="paragraph" w:styleId="Listanumerowana3">
    <w:name w:val="List Number 3"/>
    <w:basedOn w:val="Normalny"/>
    <w:qFormat/>
    <w:pPr>
      <w:numPr>
        <w:numId w:val="8"/>
      </w:numPr>
    </w:pPr>
  </w:style>
  <w:style w:type="paragraph" w:styleId="Listanumerowana4">
    <w:name w:val="List Number 4"/>
    <w:basedOn w:val="Normalny"/>
    <w:qFormat/>
    <w:pPr>
      <w:numPr>
        <w:numId w:val="9"/>
      </w:numPr>
    </w:pPr>
  </w:style>
  <w:style w:type="paragraph" w:styleId="Listanumerowana5">
    <w:name w:val="List Number 5"/>
    <w:basedOn w:val="Normalny"/>
    <w:qFormat/>
    <w:pPr>
      <w:numPr>
        <w:numId w:val="10"/>
      </w:numPr>
    </w:pPr>
  </w:style>
  <w:style w:type="paragraph" w:styleId="Tekstmakra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  <w:lang w:val="en-US" w:eastAsia="zh-CN"/>
    </w:rPr>
  </w:style>
  <w:style w:type="paragraph" w:styleId="Nagwekwiadomoci">
    <w:name w:val="Message Header"/>
    <w:basedOn w:val="Normalny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NormalnyWeb">
    <w:name w:val="Normal (Web)"/>
    <w:basedOn w:val="Normalny"/>
    <w:qFormat/>
    <w:rPr>
      <w:sz w:val="24"/>
      <w:szCs w:val="24"/>
    </w:rPr>
  </w:style>
  <w:style w:type="paragraph" w:styleId="Wcicienormalne">
    <w:name w:val="Normal Indent"/>
    <w:basedOn w:val="Normalny"/>
    <w:qFormat/>
    <w:pPr>
      <w:ind w:firstLineChars="200" w:firstLine="420"/>
    </w:pPr>
  </w:style>
  <w:style w:type="paragraph" w:styleId="Nagweknotatki">
    <w:name w:val="Note Heading"/>
    <w:basedOn w:val="Normalny"/>
    <w:next w:val="Normalny"/>
    <w:qFormat/>
    <w:pPr>
      <w:jc w:val="center"/>
    </w:pPr>
  </w:style>
  <w:style w:type="paragraph" w:styleId="Zwykytekst">
    <w:name w:val="Plain Text"/>
    <w:basedOn w:val="Normalny"/>
    <w:qFormat/>
    <w:rPr>
      <w:rFonts w:ascii="SimSun" w:hAnsi="Courier New" w:cs="Courier New"/>
      <w:szCs w:val="21"/>
    </w:rPr>
  </w:style>
  <w:style w:type="paragraph" w:styleId="Zwrotgrzecznociowy">
    <w:name w:val="Salutation"/>
    <w:basedOn w:val="Normalny"/>
    <w:next w:val="Normalny"/>
    <w:qFormat/>
  </w:style>
  <w:style w:type="paragraph" w:styleId="Podpis">
    <w:name w:val="Signature"/>
    <w:basedOn w:val="Normalny"/>
    <w:qFormat/>
    <w:pPr>
      <w:ind w:leftChars="2100" w:left="100"/>
    </w:pPr>
  </w:style>
  <w:style w:type="paragraph" w:styleId="Podtytu">
    <w:name w:val="Subtitle"/>
    <w:basedOn w:val="Normalny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Wykazrde">
    <w:name w:val="table of authorities"/>
    <w:basedOn w:val="Normalny"/>
    <w:next w:val="Normalny"/>
    <w:qFormat/>
    <w:pPr>
      <w:ind w:leftChars="200" w:left="420"/>
    </w:pPr>
  </w:style>
  <w:style w:type="paragraph" w:styleId="Spisilustracji">
    <w:name w:val="table of figures"/>
    <w:basedOn w:val="Normalny"/>
    <w:next w:val="Normalny"/>
    <w:qFormat/>
    <w:pPr>
      <w:ind w:leftChars="200" w:left="200" w:hangingChars="200" w:hanging="200"/>
    </w:pPr>
  </w:style>
  <w:style w:type="paragraph" w:styleId="Tytu">
    <w:name w:val="Title"/>
    <w:basedOn w:val="Normalny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Nagwekwykazurde">
    <w:name w:val="toa heading"/>
    <w:basedOn w:val="Normalny"/>
    <w:next w:val="Normalny"/>
    <w:qFormat/>
    <w:pPr>
      <w:spacing w:before="120"/>
    </w:pPr>
    <w:rPr>
      <w:rFonts w:ascii="Arial" w:hAnsi="Arial" w:cs="Arial"/>
      <w:sz w:val="24"/>
      <w:szCs w:val="24"/>
    </w:rPr>
  </w:style>
  <w:style w:type="paragraph" w:styleId="Spistreci1">
    <w:name w:val="toc 1"/>
    <w:basedOn w:val="Normalny"/>
    <w:next w:val="Normalny"/>
    <w:qFormat/>
  </w:style>
  <w:style w:type="paragraph" w:styleId="Spistreci2">
    <w:name w:val="toc 2"/>
    <w:basedOn w:val="Normalny"/>
    <w:next w:val="Normalny"/>
    <w:qFormat/>
    <w:pPr>
      <w:ind w:leftChars="200" w:left="420"/>
    </w:pPr>
  </w:style>
  <w:style w:type="paragraph" w:styleId="Spistreci3">
    <w:name w:val="toc 3"/>
    <w:basedOn w:val="Normalny"/>
    <w:next w:val="Normalny"/>
    <w:qFormat/>
    <w:pPr>
      <w:ind w:leftChars="400" w:left="840"/>
    </w:pPr>
  </w:style>
  <w:style w:type="paragraph" w:styleId="Spistreci4">
    <w:name w:val="toc 4"/>
    <w:basedOn w:val="Normalny"/>
    <w:next w:val="Normalny"/>
    <w:qFormat/>
    <w:pPr>
      <w:ind w:leftChars="600" w:left="1260"/>
    </w:pPr>
  </w:style>
  <w:style w:type="paragraph" w:styleId="Spistreci5">
    <w:name w:val="toc 5"/>
    <w:basedOn w:val="Normalny"/>
    <w:next w:val="Normalny"/>
    <w:qFormat/>
    <w:pPr>
      <w:ind w:leftChars="800" w:left="1680"/>
    </w:pPr>
  </w:style>
  <w:style w:type="paragraph" w:styleId="Spistreci6">
    <w:name w:val="toc 6"/>
    <w:basedOn w:val="Normalny"/>
    <w:next w:val="Normalny"/>
    <w:qFormat/>
    <w:pPr>
      <w:ind w:leftChars="1000" w:left="2100"/>
    </w:pPr>
  </w:style>
  <w:style w:type="paragraph" w:styleId="Spistreci7">
    <w:name w:val="toc 7"/>
    <w:basedOn w:val="Normalny"/>
    <w:next w:val="Normalny"/>
    <w:qFormat/>
    <w:pPr>
      <w:ind w:leftChars="1200" w:left="2520"/>
    </w:pPr>
  </w:style>
  <w:style w:type="paragraph" w:styleId="Spistreci8">
    <w:name w:val="toc 8"/>
    <w:basedOn w:val="Normalny"/>
    <w:next w:val="Normalny"/>
    <w:qFormat/>
    <w:pPr>
      <w:ind w:leftChars="1400" w:left="2940"/>
    </w:pPr>
  </w:style>
  <w:style w:type="paragraph" w:styleId="Spistreci9">
    <w:name w:val="toc 9"/>
    <w:basedOn w:val="Normalny"/>
    <w:next w:val="Normalny"/>
    <w:qFormat/>
    <w:pPr>
      <w:ind w:leftChars="1600" w:left="3360"/>
    </w:pPr>
  </w:style>
  <w:style w:type="character" w:styleId="Odwoaniedokomentarza">
    <w:name w:val="annotation reference"/>
    <w:basedOn w:val="Domylnaczcionkaakapitu"/>
    <w:qFormat/>
    <w:rPr>
      <w:sz w:val="21"/>
      <w:szCs w:val="21"/>
    </w:rPr>
  </w:style>
  <w:style w:type="character" w:styleId="Uwydatnienie">
    <w:name w:val="Emphasis"/>
    <w:basedOn w:val="Domylnaczcionkaakapitu"/>
    <w:qFormat/>
    <w:rPr>
      <w:i/>
      <w:iCs/>
    </w:rPr>
  </w:style>
  <w:style w:type="character" w:styleId="Odwoanieprzypisukocowego">
    <w:name w:val="endnote reference"/>
    <w:basedOn w:val="Domylnaczcionkaakapitu"/>
    <w:qFormat/>
    <w:rPr>
      <w:vertAlign w:val="superscript"/>
    </w:rPr>
  </w:style>
  <w:style w:type="character" w:styleId="UyteHipercze">
    <w:name w:val="FollowedHyperlink"/>
    <w:basedOn w:val="Domylnaczcionkaakapitu"/>
    <w:rPr>
      <w:color w:val="800080"/>
      <w:u w:val="single"/>
    </w:rPr>
  </w:style>
  <w:style w:type="character" w:styleId="Odwoanieprzypisudolnego">
    <w:name w:val="footnote reference"/>
    <w:basedOn w:val="Domylnaczcionkaakapitu"/>
    <w:qFormat/>
    <w:rPr>
      <w:vertAlign w:val="superscript"/>
    </w:rPr>
  </w:style>
  <w:style w:type="character" w:styleId="HTML-akronim">
    <w:name w:val="HTML Acronym"/>
    <w:basedOn w:val="Domylnaczcionkaakapitu"/>
    <w:qFormat/>
  </w:style>
  <w:style w:type="character" w:styleId="HTML-cytat">
    <w:name w:val="HTML Cite"/>
    <w:basedOn w:val="Domylnaczcionkaakapitu"/>
    <w:qFormat/>
    <w:rPr>
      <w:i/>
      <w:iCs/>
    </w:rPr>
  </w:style>
  <w:style w:type="character" w:styleId="HTML-kod">
    <w:name w:val="HTML Code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definicja">
    <w:name w:val="HTML Definition"/>
    <w:basedOn w:val="Domylnaczcionkaakapitu"/>
    <w:qFormat/>
    <w:rPr>
      <w:i/>
      <w:iCs/>
    </w:rPr>
  </w:style>
  <w:style w:type="character" w:styleId="HTML-klawiatura">
    <w:name w:val="HTML Keyboard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przykad">
    <w:name w:val="HTML Sample"/>
    <w:basedOn w:val="Domylnaczcionkaakapitu"/>
    <w:qFormat/>
    <w:rPr>
      <w:rFonts w:ascii="Courier New" w:hAnsi="Courier New" w:cs="Courier New"/>
    </w:rPr>
  </w:style>
  <w:style w:type="character" w:styleId="HTML-staaszeroko">
    <w:name w:val="HTML Typewriter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zmienna">
    <w:name w:val="HTML Variable"/>
    <w:basedOn w:val="Domylnaczcionkaakapitu"/>
    <w:qFormat/>
    <w:rPr>
      <w:i/>
      <w:iCs/>
    </w:rPr>
  </w:style>
  <w:style w:type="character" w:styleId="Hipercze">
    <w:name w:val="Hyperlink"/>
    <w:basedOn w:val="Domylnaczcionkaakapitu"/>
    <w:qFormat/>
    <w:rPr>
      <w:color w:val="0000FF"/>
      <w:u w:val="single"/>
    </w:rPr>
  </w:style>
  <w:style w:type="character" w:styleId="Numerwiersza">
    <w:name w:val="line number"/>
    <w:basedOn w:val="Domylnaczcionkaakapitu"/>
    <w:qFormat/>
  </w:style>
  <w:style w:type="character" w:styleId="Numerstrony">
    <w:name w:val="page number"/>
    <w:basedOn w:val="Domylnaczcionkaakapitu"/>
    <w:qFormat/>
  </w:style>
  <w:style w:type="character" w:styleId="Pogrubienie">
    <w:name w:val="Strong"/>
    <w:basedOn w:val="Domylnaczcionkaakapitu"/>
    <w:qFormat/>
    <w:rPr>
      <w:b/>
      <w:bCs/>
    </w:rPr>
  </w:style>
  <w:style w:type="table" w:styleId="Tabela-Efekty3D1">
    <w:name w:val="Table 3D effects 1"/>
    <w:basedOn w:val="Standardowy"/>
    <w:qFormat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ela-Efekty3D2">
    <w:name w:val="Table 3D effects 2"/>
    <w:basedOn w:val="Standardowy"/>
    <w:qFormat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Efekty3D3">
    <w:name w:val="Table 3D effects 3"/>
    <w:basedOn w:val="Standardowy"/>
    <w:qFormat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1">
    <w:name w:val="Table Classic 1"/>
    <w:basedOn w:val="Standardowy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2">
    <w:name w:val="Table Classic 2"/>
    <w:basedOn w:val="Standardowy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Klasyczny3">
    <w:name w:val="Table Classic 3"/>
    <w:basedOn w:val="Standardowy"/>
    <w:qFormat/>
    <w:pPr>
      <w:widowControl w:val="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ela-Klasyczny4">
    <w:name w:val="Table Classic 4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kolorowa1">
    <w:name w:val="Table Colorful 1"/>
    <w:basedOn w:val="Standardowy"/>
    <w:qFormat/>
    <w:pPr>
      <w:widowControl w:val="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kolorowa2">
    <w:name w:val="Table Colorful 2"/>
    <w:basedOn w:val="Standardowy"/>
    <w:qFormat/>
    <w:pPr>
      <w:widowControl w:val="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kolorowa3">
    <w:name w:val="Table Colorful 3"/>
    <w:basedOn w:val="Standardowy"/>
    <w:qFormat/>
    <w:pPr>
      <w:widowControl w:val="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Kolumnowy1">
    <w:name w:val="Table Columns 1"/>
    <w:basedOn w:val="Standardowy"/>
    <w:qFormat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2">
    <w:name w:val="Table Columns 2"/>
    <w:basedOn w:val="Standardowy"/>
    <w:qFormat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3">
    <w:name w:val="Table Columns 3"/>
    <w:basedOn w:val="Standardowy"/>
    <w:qFormat/>
    <w:pPr>
      <w:widowControl w:val="0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4">
    <w:name w:val="Table Columns 4"/>
    <w:basedOn w:val="Standardowy"/>
    <w:qFormat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qFormat/>
    <w:pPr>
      <w:widowControl w:val="0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Wspczesny">
    <w:name w:val="Table Contemporary"/>
    <w:basedOn w:val="Standardowy"/>
    <w:qFormat/>
    <w:pPr>
      <w:widowControl w:val="0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ela-Elegancki">
    <w:name w:val="Table Elegant"/>
    <w:basedOn w:val="Standardowy"/>
    <w:qFormat/>
    <w:pPr>
      <w:widowControl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">
    <w:name w:val="Table Grid"/>
    <w:basedOn w:val="Standardowy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1">
    <w:name w:val="Table Grid 1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2">
    <w:name w:val="Table Grid 2"/>
    <w:basedOn w:val="Standardowy"/>
    <w:qFormat/>
    <w:pPr>
      <w:widowControl w:val="0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Siatka3">
    <w:name w:val="Table Grid 3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qFormat/>
    <w:pPr>
      <w:widowControl w:val="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5">
    <w:name w:val="Table Grid 5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7">
    <w:name w:val="Table Grid 7"/>
    <w:basedOn w:val="Standardowy"/>
    <w:qFormat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8">
    <w:name w:val="Table Grid 8"/>
    <w:basedOn w:val="Standardowy"/>
    <w:qFormat/>
    <w:pPr>
      <w:widowControl w:val="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qFormat/>
    <w:pPr>
      <w:widowControl w:val="0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2">
    <w:name w:val="Table List 2"/>
    <w:basedOn w:val="Standardowy"/>
    <w:qFormat/>
    <w:pPr>
      <w:widowControl w:val="0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3">
    <w:name w:val="Table List 3"/>
    <w:basedOn w:val="Standardowy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Lista4">
    <w:name w:val="Table List 4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5">
    <w:name w:val="Table List 5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6">
    <w:name w:val="Table List 6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Lista7">
    <w:name w:val="Table List 7"/>
    <w:basedOn w:val="Standardowy"/>
    <w:qFormat/>
    <w:pPr>
      <w:widowControl w:val="0"/>
      <w:jc w:val="both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8">
    <w:name w:val="Table List 8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Tabela-Profesjonalny">
    <w:name w:val="Table Professional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1">
    <w:name w:val="Table Simple 1"/>
    <w:basedOn w:val="Standardowy"/>
    <w:qFormat/>
    <w:pPr>
      <w:widowControl w:val="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ela-Prosty2">
    <w:name w:val="Table Simple 2"/>
    <w:basedOn w:val="Standardowy"/>
    <w:qFormat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sty3">
    <w:name w:val="Table Simple 3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Delikatny1">
    <w:name w:val="Table Subtle 1"/>
    <w:basedOn w:val="Standardowy"/>
    <w:qFormat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Delikatny2">
    <w:name w:val="Table Subtle 2"/>
    <w:basedOn w:val="Standardowy"/>
    <w:qFormat/>
    <w:pPr>
      <w:widowControl w:val="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Motyw">
    <w:name w:val="Table Theme"/>
    <w:basedOn w:val="Standardowy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qFormat/>
    <w:pPr>
      <w:widowControl w:val="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eWeb2">
    <w:name w:val="Table Web 2"/>
    <w:basedOn w:val="Standardowy"/>
    <w:qFormat/>
    <w:pPr>
      <w:widowControl w:val="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eWeb3">
    <w:name w:val="Table Web 3"/>
    <w:basedOn w:val="Standardowy"/>
    <w:qFormat/>
    <w:pPr>
      <w:widowControl w:val="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Jasnecieniowanie">
    <w:name w:val="Light Shading"/>
    <w:basedOn w:val="Standardowy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Jasnecieniowanieakcent1">
    <w:name w:val="Light Shading Accent 1"/>
    <w:basedOn w:val="Standardowy"/>
    <w:uiPriority w:val="60"/>
    <w:qFormat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qFormat/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Jasnecieniowanieakcent3">
    <w:name w:val="Light Shading Accent 3"/>
    <w:basedOn w:val="Standardowy"/>
    <w:uiPriority w:val="60"/>
    <w:qFormat/>
    <w:rPr>
      <w:color w:val="76923C"/>
    </w:rPr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Jasnecieniowanieakcent4">
    <w:name w:val="Light Shading Accent 4"/>
    <w:basedOn w:val="Standardowy"/>
    <w:uiPriority w:val="60"/>
    <w:qFormat/>
    <w:rPr>
      <w:color w:val="5F497A"/>
    </w:rPr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Jasnecieniowanieakcent5">
    <w:name w:val="Light Shading Accent 5"/>
    <w:basedOn w:val="Standardowy"/>
    <w:uiPriority w:val="60"/>
    <w:qFormat/>
    <w:rPr>
      <w:color w:val="31849B"/>
    </w:rPr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Jasnecieniowanieakcent6">
    <w:name w:val="Light Shading Accent 6"/>
    <w:basedOn w:val="Standardowy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Jasnalista">
    <w:name w:val="Light List"/>
    <w:basedOn w:val="Standardowy"/>
    <w:uiPriority w:val="61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Jasnalistaakcent1">
    <w:name w:val="Light List Accent 1"/>
    <w:basedOn w:val="Standardowy"/>
    <w:uiPriority w:val="61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Jasnalistaakcent2">
    <w:name w:val="Light List Accent 2"/>
    <w:basedOn w:val="Standardowy"/>
    <w:uiPriority w:val="61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Jasnalistaakcent3">
    <w:name w:val="Light List Accent 3"/>
    <w:basedOn w:val="Standardowy"/>
    <w:uiPriority w:val="61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Jasnalistaakcent4">
    <w:name w:val="Light List Accent 4"/>
    <w:basedOn w:val="Standardowy"/>
    <w:uiPriority w:val="61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Jasnalistaakcent5">
    <w:name w:val="Light List Accent 5"/>
    <w:basedOn w:val="Standardowy"/>
    <w:uiPriority w:val="61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Jasnalistaakcent6">
    <w:name w:val="Light List Accent 6"/>
    <w:basedOn w:val="Standardowy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Jasnasiatkaakcent1">
    <w:name w:val="Light Grid Accent 1"/>
    <w:basedOn w:val="Standardowy"/>
    <w:uiPriority w:val="62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Jasnasiatkaakcent2">
    <w:name w:val="Light Grid Accent 2"/>
    <w:basedOn w:val="Standardowy"/>
    <w:uiPriority w:val="62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Jasnasiatkaakcent3">
    <w:name w:val="Light Grid Accent 3"/>
    <w:basedOn w:val="Standardowy"/>
    <w:uiPriority w:val="62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Jasnasiatkaakcent4">
    <w:name w:val="Light Grid Accent 4"/>
    <w:basedOn w:val="Standardowy"/>
    <w:uiPriority w:val="62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Jasnasiatkaakcent5">
    <w:name w:val="Light Grid Accent 5"/>
    <w:basedOn w:val="Standardowy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Jasnasiatkaakcent6">
    <w:name w:val="Light Grid Accent 6"/>
    <w:basedOn w:val="Standardowy"/>
    <w:uiPriority w:val="62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redniecieniowanie1">
    <w:name w:val="Medium Shading 1"/>
    <w:basedOn w:val="Standardowy"/>
    <w:uiPriority w:val="63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rednialista1akcent1">
    <w:name w:val="Medium List 1 Accent 1"/>
    <w:basedOn w:val="Standardowy"/>
    <w:uiPriority w:val="65"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rednialista1akcent2">
    <w:name w:val="Medium List 1 Accent 2"/>
    <w:basedOn w:val="Standardowy"/>
    <w:uiPriority w:val="65"/>
    <w:rPr>
      <w:color w:val="000000"/>
    </w:rPr>
    <w:tblPr>
      <w:tblBorders>
        <w:top w:val="single" w:sz="8" w:space="0" w:color="C0504D"/>
        <w:bottom w:val="single" w:sz="8" w:space="0" w:color="C0504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rednialista1akcent3">
    <w:name w:val="Medium List 1 Accent 3"/>
    <w:basedOn w:val="Standardowy"/>
    <w:uiPriority w:val="65"/>
    <w:rPr>
      <w:color w:val="000000"/>
    </w:rPr>
    <w:tblPr>
      <w:tblBorders>
        <w:top w:val="single" w:sz="8" w:space="0" w:color="9BBB59"/>
        <w:bottom w:val="single" w:sz="8" w:space="0" w:color="9BBB59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rednialista1akcent4">
    <w:name w:val="Medium List 1 Accent 4"/>
    <w:basedOn w:val="Standardowy"/>
    <w:uiPriority w:val="65"/>
    <w:rPr>
      <w:color w:val="000000"/>
    </w:rPr>
    <w:tblPr>
      <w:tblBorders>
        <w:top w:val="single" w:sz="8" w:space="0" w:color="8064A2"/>
        <w:bottom w:val="single" w:sz="8" w:space="0" w:color="8064A2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rednialista1akcent5">
    <w:name w:val="Medium List 1 Accent 5"/>
    <w:basedOn w:val="Standardowy"/>
    <w:uiPriority w:val="65"/>
    <w:rPr>
      <w:color w:val="000000"/>
    </w:rPr>
    <w:tblPr>
      <w:tblBorders>
        <w:top w:val="single" w:sz="8" w:space="0" w:color="4BACC6"/>
        <w:bottom w:val="single" w:sz="8" w:space="0" w:color="4BACC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rednialista1akcent6">
    <w:name w:val="Medium List 1 Accent 6"/>
    <w:basedOn w:val="Standardowy"/>
    <w:uiPriority w:val="65"/>
    <w:qFormat/>
    <w:rPr>
      <w:color w:val="000000"/>
    </w:rPr>
    <w:tblPr>
      <w:tblBorders>
        <w:top w:val="single" w:sz="8" w:space="0" w:color="F79646"/>
        <w:bottom w:val="single" w:sz="8" w:space="0" w:color="F7964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rednialista2">
    <w:name w:val="Medium List 2"/>
    <w:basedOn w:val="Standardowy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redniasiatka1akcent1">
    <w:name w:val="Medium Grid 1 Accent 1"/>
    <w:basedOn w:val="Standardowy"/>
    <w:uiPriority w:val="67"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redniasiatka1akcent2">
    <w:name w:val="Medium Grid 1 Accent 2"/>
    <w:basedOn w:val="Standardowy"/>
    <w:uiPriority w:val="67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redniasiatka1akcent3">
    <w:name w:val="Medium Grid 1 Accent 3"/>
    <w:basedOn w:val="Standardowy"/>
    <w:uiPriority w:val="67"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redniasiatka1akcent4">
    <w:name w:val="Medium Grid 1 Accent 4"/>
    <w:basedOn w:val="Standardowy"/>
    <w:uiPriority w:val="67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redniasiatka1akcent5">
    <w:name w:val="Medium Grid 1 Accent 5"/>
    <w:basedOn w:val="Standardowy"/>
    <w:uiPriority w:val="67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redniasiatka1akcent6">
    <w:name w:val="Medium Grid 1 Accent 6"/>
    <w:basedOn w:val="Standardowy"/>
    <w:uiPriority w:val="67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redniasiatka2">
    <w:name w:val="Medium Grid 2"/>
    <w:basedOn w:val="Standardowy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redniasiatka2akcent1">
    <w:name w:val="Medium Grid 2 Accent 1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redniasiatka2akcent2">
    <w:name w:val="Medium Grid 2 Accent 2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redniasiatka2akcent3">
    <w:name w:val="Medium Grid 2 Accent 3"/>
    <w:basedOn w:val="Standardowy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redniasiatka2akcent4">
    <w:name w:val="Medium Grid 2 Accent 4"/>
    <w:basedOn w:val="Standardowy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redniasiatka2akcent5">
    <w:name w:val="Medium Grid 2 Accent 5"/>
    <w:basedOn w:val="Standardowy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redniasiatka2akcent6">
    <w:name w:val="Medium Grid 2 Accent 6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redniasiatka3">
    <w:name w:val="Medium Grid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redniasiatka3akcent2">
    <w:name w:val="Medium Grid 3 Accent 2"/>
    <w:basedOn w:val="Standardowy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redniasiatka3akcent3">
    <w:name w:val="Medium Grid 3 Accent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redniasiatka3akcent4">
    <w:name w:val="Medium Grid 3 Accent 4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redniasiatka3akcent5">
    <w:name w:val="Medium Grid 3 Accent 5"/>
    <w:basedOn w:val="Standardowy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redniasiatka3akcent6">
    <w:name w:val="Medium Grid 3 Accent 6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Ciemnalista">
    <w:name w:val="Dark List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iemnalista2akcent1">
    <w:name w:val="Dark List Accent 1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Ciemnalistaakcent2">
    <w:name w:val="Dark List Accent 2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Ciemnalistaakcent3">
    <w:name w:val="Dark List Accent 3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Ciemnalistaakcent4">
    <w:name w:val="Dark List Accent 4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Ciemnalistaakcent5">
    <w:name w:val="Dark List Accent 5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Ciemnalistaakcent6">
    <w:name w:val="Dark List Accent 6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Kolorowecieniowanie">
    <w:name w:val="Colorful Shading"/>
    <w:basedOn w:val="Standardowy"/>
    <w:uiPriority w:val="71"/>
    <w:qFormat/>
    <w:rPr>
      <w:color w:val="000000"/>
    </w:rPr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1">
    <w:name w:val="Colorful Shading Accent 1"/>
    <w:basedOn w:val="Standardowy"/>
    <w:uiPriority w:val="71"/>
    <w:qFormat/>
    <w:rPr>
      <w:color w:val="000000"/>
    </w:rPr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2">
    <w:name w:val="Colorful Shading Accent 2"/>
    <w:basedOn w:val="Standardowy"/>
    <w:uiPriority w:val="71"/>
    <w:rPr>
      <w:color w:val="000000"/>
    </w:rPr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3">
    <w:name w:val="Colorful Shading Accent 3"/>
    <w:basedOn w:val="Standardowy"/>
    <w:uiPriority w:val="71"/>
    <w:qFormat/>
    <w:rPr>
      <w:color w:val="000000"/>
    </w:rPr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Kolorowecieniowanieakcent4">
    <w:name w:val="Colorful Shading Accent 4"/>
    <w:basedOn w:val="Standardowy"/>
    <w:uiPriority w:val="71"/>
    <w:qFormat/>
    <w:rPr>
      <w:color w:val="000000"/>
    </w:rPr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5">
    <w:name w:val="Colorful Shading Accent 5"/>
    <w:basedOn w:val="Standardowy"/>
    <w:uiPriority w:val="71"/>
    <w:qFormat/>
    <w:rPr>
      <w:color w:val="000000"/>
    </w:rPr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6">
    <w:name w:val="Colorful Shading Accent 6"/>
    <w:basedOn w:val="Standardowy"/>
    <w:uiPriority w:val="71"/>
    <w:qFormat/>
    <w:rPr>
      <w:color w:val="000000"/>
    </w:rPr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alista">
    <w:name w:val="Colorful List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Kolorowalistaakcent1">
    <w:name w:val="Colorful List Accent 1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Kolorowalistaakcent2">
    <w:name w:val="Colorful List Accent 2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Kolorowalistaakcent3">
    <w:name w:val="Colorful List Accent 3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Kolorowalistaakcent4">
    <w:name w:val="Colorful List Accent 4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Kolorowalistaakcent5">
    <w:name w:val="Colorful List Accent 5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Kolorowalistaakcent6">
    <w:name w:val="Colorful List Accent 6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Kolorowasiatka">
    <w:name w:val="Colorful Grid"/>
    <w:basedOn w:val="Standardowy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Kolorowasiatkaakcent1">
    <w:name w:val="Colorful Grid Accent 1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Kolorowasiatkaakcent2">
    <w:name w:val="Colorful Grid Accent 2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Kolorowasiatkaakcent3">
    <w:name w:val="Colorful Grid Accent 3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Kolorowasiatkaakcent4">
    <w:name w:val="Colorful Grid Accent 4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Kolorowasiatkaakcent5">
    <w:name w:val="Colorful Grid Accent 5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Kolorowasiatkaakcent6">
    <w:name w:val="Colorful Grid Accent 6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6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256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w Chybiu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Klaudia</dc:creator>
  <cp:lastModifiedBy>Roman Koral</cp:lastModifiedBy>
  <cp:revision>48</cp:revision>
  <cp:lastPrinted>2026-07-28T12:06:00Z</cp:lastPrinted>
  <dcterms:created xsi:type="dcterms:W3CDTF">2025-01-23T08:54:00Z</dcterms:created>
  <dcterms:modified xsi:type="dcterms:W3CDTF">2026-08-03T11:44:00Z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1033-3.1.4.5932</vt:lpwstr>
  </property>
</Properties>
</file>